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2F4CE39" w:rsidR="00BF7F06" w:rsidRPr="00A11D21" w:rsidRDefault="00C013F2" w:rsidP="009E4AB7">
      <w:pPr>
        <w:rPr>
          <w:rFonts w:ascii="Calibri" w:hAnsi="Calibri" w:cs="Calibri"/>
          <w:b/>
          <w:bCs/>
        </w:rPr>
      </w:pPr>
      <w:r>
        <w:rPr>
          <w:rFonts w:ascii="Calibri" w:hAnsi="Calibri" w:cs="Calibri"/>
          <w:b/>
          <w:bCs/>
        </w:rPr>
        <w:t>Number One</w:t>
      </w:r>
    </w:p>
    <w:p w14:paraId="2CDC2AFF" w14:textId="7B5C3709" w:rsidR="007A6325" w:rsidRPr="00A11D21" w:rsidRDefault="00E561F8" w:rsidP="009E4AB7">
      <w:pPr>
        <w:rPr>
          <w:rFonts w:ascii="Calibri" w:hAnsi="Calibri" w:cs="Calibri"/>
          <w:b/>
          <w:bCs/>
        </w:rPr>
      </w:pPr>
      <w:r>
        <w:rPr>
          <w:rFonts w:ascii="Calibri" w:hAnsi="Calibri" w:cs="Calibri"/>
          <w:b/>
          <w:bCs/>
        </w:rPr>
        <w:t>This Is My House</w:t>
      </w:r>
      <w:r w:rsidR="00092635">
        <w:rPr>
          <w:rFonts w:ascii="Calibri" w:hAnsi="Calibri" w:cs="Calibri"/>
          <w:b/>
          <w:bCs/>
        </w:rPr>
        <w:t xml:space="preserve"> (Part </w:t>
      </w:r>
      <w:r>
        <w:rPr>
          <w:rFonts w:ascii="Calibri" w:hAnsi="Calibri" w:cs="Calibri"/>
          <w:b/>
          <w:bCs/>
        </w:rPr>
        <w:t>2</w:t>
      </w:r>
      <w:r w:rsidR="00092635">
        <w:rPr>
          <w:rFonts w:ascii="Calibri" w:hAnsi="Calibri" w:cs="Calibri"/>
          <w:b/>
          <w:bCs/>
        </w:rPr>
        <w:t xml:space="preserve"> of </w:t>
      </w:r>
      <w:r w:rsidR="00C013F2">
        <w:rPr>
          <w:rFonts w:ascii="Calibri" w:hAnsi="Calibri" w:cs="Calibri"/>
          <w:b/>
          <w:bCs/>
        </w:rPr>
        <w:t>3</w:t>
      </w:r>
      <w:r w:rsidR="00092635">
        <w:rPr>
          <w:rFonts w:ascii="Calibri" w:hAnsi="Calibri" w:cs="Calibri"/>
          <w:b/>
          <w:bCs/>
        </w:rPr>
        <w:t>)</w:t>
      </w:r>
    </w:p>
    <w:p w14:paraId="156A3DE0" w14:textId="1D6A5B52" w:rsidR="007A6325" w:rsidRPr="00A11D21" w:rsidRDefault="00E561F8" w:rsidP="009E4AB7">
      <w:pPr>
        <w:rPr>
          <w:rFonts w:ascii="Calibri" w:hAnsi="Calibri" w:cs="Calibri"/>
          <w:b/>
          <w:bCs/>
        </w:rPr>
      </w:pPr>
      <w:r>
        <w:rPr>
          <w:rFonts w:ascii="Calibri" w:hAnsi="Calibri" w:cs="Calibri"/>
          <w:b/>
          <w:bCs/>
        </w:rPr>
        <w:t>Joshua 24:15</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79C60CC1" w14:textId="12635584" w:rsidR="00E561F8" w:rsidRPr="00E561F8" w:rsidRDefault="00E561F8" w:rsidP="00E561F8">
      <w:pPr>
        <w:spacing w:line="276" w:lineRule="auto"/>
        <w:rPr>
          <w:rFonts w:ascii="Calibri" w:hAnsi="Calibri"/>
        </w:rPr>
      </w:pPr>
      <w:r w:rsidRPr="00E561F8">
        <w:rPr>
          <w:rFonts w:ascii="Calibri" w:hAnsi="Calibri"/>
        </w:rPr>
        <w:t xml:space="preserve">This morning we've been in a series of messages we kicked off last week, called “Number One.” We've been talking about how two people can build one marriage. Today, I want to continue that series. I want to build on what we talked about last week and look at another theme about the household. </w:t>
      </w:r>
    </w:p>
    <w:p w14:paraId="3DE441A6" w14:textId="77777777" w:rsidR="00E561F8" w:rsidRPr="00E561F8" w:rsidRDefault="00E561F8" w:rsidP="00E561F8">
      <w:pPr>
        <w:spacing w:line="276" w:lineRule="auto"/>
        <w:rPr>
          <w:rFonts w:ascii="Calibri" w:hAnsi="Calibri"/>
        </w:rPr>
      </w:pPr>
    </w:p>
    <w:p w14:paraId="78B748C1" w14:textId="77777777" w:rsidR="00E561F8" w:rsidRPr="00E561F8" w:rsidRDefault="00E561F8" w:rsidP="00E561F8">
      <w:pPr>
        <w:spacing w:line="276" w:lineRule="auto"/>
        <w:rPr>
          <w:rFonts w:ascii="Calibri" w:hAnsi="Calibri"/>
        </w:rPr>
      </w:pPr>
      <w:r w:rsidRPr="00E561F8">
        <w:rPr>
          <w:rFonts w:ascii="Calibri" w:hAnsi="Calibri"/>
        </w:rPr>
        <w:t>God wants every Christian, every Christian family to have a Christ-honoring house. How do we do that? I want us to look in the Bible at Joshua 24. If you want to turn in your Bibles to that specific passage, you can.</w:t>
      </w:r>
    </w:p>
    <w:p w14:paraId="2A6F10F2" w14:textId="77777777" w:rsidR="00E561F8" w:rsidRPr="00E561F8" w:rsidRDefault="00E561F8" w:rsidP="00E561F8">
      <w:pPr>
        <w:spacing w:line="276" w:lineRule="auto"/>
        <w:rPr>
          <w:rFonts w:ascii="Calibri" w:hAnsi="Calibri"/>
        </w:rPr>
      </w:pPr>
    </w:p>
    <w:p w14:paraId="01E9DF12" w14:textId="4C5979E1" w:rsidR="00E561F8" w:rsidRPr="00E561F8" w:rsidRDefault="00E561F8" w:rsidP="00E561F8">
      <w:pPr>
        <w:spacing w:line="276" w:lineRule="auto"/>
        <w:rPr>
          <w:rFonts w:ascii="Calibri" w:hAnsi="Calibri"/>
        </w:rPr>
      </w:pPr>
      <w:r w:rsidRPr="00E561F8">
        <w:rPr>
          <w:rFonts w:ascii="Calibri" w:hAnsi="Calibri"/>
        </w:rPr>
        <w:t xml:space="preserve">One of the little phrases I love to say (I love to say this to my kids) is, “This is my house,” and I love to pound my chest. </w:t>
      </w:r>
      <w:r w:rsidRPr="00E561F8">
        <w:rPr>
          <w:rFonts w:ascii="Calibri" w:hAnsi="Calibri"/>
          <w:i/>
          <w:iCs/>
        </w:rPr>
        <w:t>[Pastor pounds left chest with right fist.]</w:t>
      </w:r>
      <w:r w:rsidRPr="00E561F8">
        <w:rPr>
          <w:rFonts w:ascii="Calibri" w:hAnsi="Calibri"/>
        </w:rPr>
        <w:t xml:space="preserve"> “This is my house.” If I'm beating my kids in video games</w:t>
      </w:r>
      <w:r w:rsidR="0029696A">
        <w:rPr>
          <w:rFonts w:ascii="Calibri" w:hAnsi="Calibri"/>
        </w:rPr>
        <w:t xml:space="preserve"> (</w:t>
      </w:r>
      <w:r w:rsidRPr="00E561F8">
        <w:rPr>
          <w:rFonts w:ascii="Calibri" w:hAnsi="Calibri"/>
        </w:rPr>
        <w:t>which I often do</w:t>
      </w:r>
      <w:r w:rsidR="0029696A">
        <w:rPr>
          <w:rFonts w:ascii="Calibri" w:hAnsi="Calibri"/>
        </w:rPr>
        <w:t xml:space="preserve">) – </w:t>
      </w:r>
      <w:r w:rsidRPr="00E561F8">
        <w:rPr>
          <w:rFonts w:ascii="Calibri" w:hAnsi="Calibri"/>
        </w:rPr>
        <w:t xml:space="preserve">“This is my house.” </w:t>
      </w:r>
      <w:r w:rsidRPr="00E561F8">
        <w:rPr>
          <w:rFonts w:ascii="Calibri" w:hAnsi="Calibri"/>
          <w:i/>
          <w:iCs/>
        </w:rPr>
        <w:t>[Pastor pounds left chest with right fist.]</w:t>
      </w:r>
      <w:r w:rsidRPr="00E561F8">
        <w:rPr>
          <w:rFonts w:ascii="Calibri" w:hAnsi="Calibri"/>
        </w:rPr>
        <w:t xml:space="preserve"> I don't have a lot of mercy in the house. Mario Kart – “This is my house” </w:t>
      </w:r>
      <w:r w:rsidRPr="00E561F8">
        <w:rPr>
          <w:rFonts w:ascii="Calibri" w:hAnsi="Calibri"/>
          <w:i/>
          <w:iCs/>
        </w:rPr>
        <w:t>[Pastor pounds chest].</w:t>
      </w:r>
      <w:r w:rsidRPr="00E561F8">
        <w:rPr>
          <w:rFonts w:ascii="Calibri" w:hAnsi="Calibri"/>
        </w:rPr>
        <w:t xml:space="preserve"> If I'm playing some basketball and I make a winning three-pointer</w:t>
      </w:r>
      <w:r w:rsidR="0029696A">
        <w:rPr>
          <w:rFonts w:ascii="Calibri" w:hAnsi="Calibri"/>
        </w:rPr>
        <w:t xml:space="preserve"> –</w:t>
      </w:r>
      <w:r w:rsidRPr="00E561F8">
        <w:rPr>
          <w:rFonts w:ascii="Calibri" w:hAnsi="Calibri"/>
        </w:rPr>
        <w:t xml:space="preserve"> “This is my house” </w:t>
      </w:r>
      <w:r w:rsidRPr="00E561F8">
        <w:rPr>
          <w:rFonts w:ascii="Calibri" w:hAnsi="Calibri"/>
          <w:i/>
          <w:iCs/>
        </w:rPr>
        <w:t>[Pastor pounds chest.]</w:t>
      </w:r>
      <w:r w:rsidRPr="00E561F8">
        <w:rPr>
          <w:rFonts w:ascii="Calibri" w:hAnsi="Calibri"/>
        </w:rPr>
        <w:t xml:space="preserve"> I love to say that. </w:t>
      </w:r>
    </w:p>
    <w:p w14:paraId="041F7023" w14:textId="77777777" w:rsidR="00E561F8" w:rsidRPr="00E561F8" w:rsidRDefault="00E561F8" w:rsidP="00E561F8">
      <w:pPr>
        <w:spacing w:line="276" w:lineRule="auto"/>
        <w:rPr>
          <w:rFonts w:ascii="Calibri" w:hAnsi="Calibri"/>
        </w:rPr>
      </w:pPr>
    </w:p>
    <w:p w14:paraId="451DA3D7" w14:textId="77777777" w:rsidR="00E561F8" w:rsidRPr="00E561F8" w:rsidRDefault="00E561F8" w:rsidP="00E561F8">
      <w:pPr>
        <w:spacing w:line="276" w:lineRule="auto"/>
        <w:rPr>
          <w:rFonts w:ascii="Calibri" w:hAnsi="Calibri"/>
        </w:rPr>
      </w:pPr>
      <w:r w:rsidRPr="00E561F8">
        <w:rPr>
          <w:rFonts w:ascii="Calibri" w:hAnsi="Calibri"/>
        </w:rPr>
        <w:t xml:space="preserve">The Broncos were saying that a few weeks ago when they beat Cam Newton. “This is our house.” That has to be one of the greatest phrases. I love that. </w:t>
      </w:r>
    </w:p>
    <w:p w14:paraId="1D2357A0" w14:textId="77777777" w:rsidR="00E561F8" w:rsidRPr="00E561F8" w:rsidRDefault="00E561F8" w:rsidP="00E561F8">
      <w:pPr>
        <w:spacing w:line="276" w:lineRule="auto"/>
        <w:rPr>
          <w:rFonts w:ascii="Calibri" w:hAnsi="Calibri"/>
        </w:rPr>
      </w:pPr>
    </w:p>
    <w:p w14:paraId="6FE54839" w14:textId="77777777" w:rsidR="00E561F8" w:rsidRPr="00E561F8" w:rsidRDefault="00E561F8" w:rsidP="00E561F8">
      <w:pPr>
        <w:spacing w:line="276" w:lineRule="auto"/>
        <w:rPr>
          <w:rFonts w:ascii="Calibri" w:hAnsi="Calibri"/>
        </w:rPr>
      </w:pPr>
      <w:r w:rsidRPr="00E561F8">
        <w:rPr>
          <w:rFonts w:ascii="Calibri" w:hAnsi="Calibri"/>
        </w:rPr>
        <w:t xml:space="preserve">Actually, that's a biblical phrase. If you look at the book of Joshua thousands of years ago, Joshua was saying, “This is my house.” </w:t>
      </w:r>
    </w:p>
    <w:p w14:paraId="4A10AE43" w14:textId="77777777" w:rsidR="00E561F8" w:rsidRPr="00E561F8" w:rsidRDefault="00E561F8" w:rsidP="00E561F8">
      <w:pPr>
        <w:spacing w:line="276" w:lineRule="auto"/>
        <w:rPr>
          <w:rFonts w:ascii="Calibri" w:hAnsi="Calibri"/>
        </w:rPr>
      </w:pPr>
    </w:p>
    <w:p w14:paraId="7CFA2E68" w14:textId="77777777" w:rsidR="00E561F8" w:rsidRPr="00E561F8" w:rsidRDefault="00E561F8" w:rsidP="00E561F8">
      <w:pPr>
        <w:spacing w:line="276" w:lineRule="auto"/>
        <w:rPr>
          <w:rFonts w:ascii="Calibri" w:hAnsi="Calibri"/>
        </w:rPr>
      </w:pPr>
      <w:r w:rsidRPr="00E561F8">
        <w:rPr>
          <w:rFonts w:ascii="Calibri" w:hAnsi="Calibri"/>
        </w:rPr>
        <w:t xml:space="preserve">“As for me and my house, we will serve the Lord” (Joshua 24:15). </w:t>
      </w:r>
    </w:p>
    <w:p w14:paraId="24D34577" w14:textId="77777777" w:rsidR="00E561F8" w:rsidRPr="00E561F8" w:rsidRDefault="00E561F8" w:rsidP="00E561F8">
      <w:pPr>
        <w:spacing w:line="276" w:lineRule="auto"/>
        <w:rPr>
          <w:rFonts w:ascii="Calibri" w:hAnsi="Calibri"/>
        </w:rPr>
      </w:pPr>
    </w:p>
    <w:p w14:paraId="581CBF78" w14:textId="77777777" w:rsidR="00E561F8" w:rsidRPr="00E561F8" w:rsidRDefault="00E561F8" w:rsidP="00E561F8">
      <w:pPr>
        <w:spacing w:line="276" w:lineRule="auto"/>
        <w:rPr>
          <w:rFonts w:ascii="Calibri" w:hAnsi="Calibri"/>
        </w:rPr>
      </w:pPr>
      <w:r w:rsidRPr="00E561F8">
        <w:rPr>
          <w:rFonts w:ascii="Calibri" w:hAnsi="Calibri"/>
        </w:rPr>
        <w:t xml:space="preserve">I love this great character, Joshua, in the Bible. He's an iconic leader. Joshua was amazing because he was the successor of Moses. How many times do you see two great leaders back-to-back? Usually you have an amazing leader, then the next guy can't even get close to what the first guy did. It’s like this huge drop off. We have Moses, this iconic leader, and then we have Joshua. </w:t>
      </w:r>
    </w:p>
    <w:p w14:paraId="61EA453E" w14:textId="77777777" w:rsidR="00E561F8" w:rsidRPr="00E561F8" w:rsidRDefault="00E561F8" w:rsidP="00E561F8">
      <w:pPr>
        <w:spacing w:line="276" w:lineRule="auto"/>
        <w:rPr>
          <w:rFonts w:ascii="Calibri" w:hAnsi="Calibri"/>
        </w:rPr>
      </w:pPr>
    </w:p>
    <w:p w14:paraId="736F55E1" w14:textId="77777777" w:rsidR="00E561F8" w:rsidRPr="00E561F8" w:rsidRDefault="00E561F8" w:rsidP="00E561F8">
      <w:pPr>
        <w:spacing w:line="276" w:lineRule="auto"/>
        <w:rPr>
          <w:rFonts w:ascii="Calibri" w:hAnsi="Calibri"/>
        </w:rPr>
      </w:pPr>
      <w:r w:rsidRPr="00E561F8">
        <w:rPr>
          <w:rFonts w:ascii="Calibri" w:hAnsi="Calibri"/>
        </w:rPr>
        <w:t xml:space="preserve">Joshua is one of the greatest leaders in the history of the world. He took all of these ornery Israelites, formed them into an army, and led them to dominate the Canaanite people in the promised land. He divided everything up by the tribes. Joshua was amazing. Joshua was not a </w:t>
      </w:r>
      <w:r w:rsidRPr="00E561F8">
        <w:rPr>
          <w:rFonts w:ascii="Calibri" w:hAnsi="Calibri"/>
        </w:rPr>
        <w:lastRenderedPageBreak/>
        <w:t xml:space="preserve">preacher. He was not a priest. He was a general. He was an amazing leader who God did great things through. </w:t>
      </w:r>
    </w:p>
    <w:p w14:paraId="113E8A55" w14:textId="77777777" w:rsidR="00E561F8" w:rsidRPr="00E561F8" w:rsidRDefault="00E561F8" w:rsidP="00E561F8">
      <w:pPr>
        <w:spacing w:line="276" w:lineRule="auto"/>
        <w:rPr>
          <w:rFonts w:ascii="Calibri" w:hAnsi="Calibri"/>
        </w:rPr>
      </w:pPr>
    </w:p>
    <w:p w14:paraId="274DA071" w14:textId="77777777" w:rsidR="00E561F8" w:rsidRPr="00E561F8" w:rsidRDefault="00E561F8" w:rsidP="00E561F8">
      <w:pPr>
        <w:spacing w:line="276" w:lineRule="auto"/>
        <w:rPr>
          <w:rFonts w:ascii="Calibri" w:hAnsi="Calibri"/>
        </w:rPr>
      </w:pPr>
      <w:r w:rsidRPr="00E561F8">
        <w:rPr>
          <w:rFonts w:ascii="Calibri" w:hAnsi="Calibri"/>
        </w:rPr>
        <w:t xml:space="preserve">The battle of Jericho, when they marched around the city and the walls fell down, that was Joshua who was leading that. The battle of Ai, same thing. The day the sun stood still – Joshua. </w:t>
      </w:r>
    </w:p>
    <w:p w14:paraId="6810E66A" w14:textId="77777777" w:rsidR="00E561F8" w:rsidRPr="00E561F8" w:rsidRDefault="00E561F8" w:rsidP="00E561F8">
      <w:pPr>
        <w:spacing w:line="276" w:lineRule="auto"/>
        <w:rPr>
          <w:rFonts w:ascii="Calibri" w:hAnsi="Calibri"/>
        </w:rPr>
      </w:pPr>
    </w:p>
    <w:p w14:paraId="6B6468C4" w14:textId="77777777" w:rsidR="00E561F8" w:rsidRPr="00E561F8" w:rsidRDefault="00E561F8" w:rsidP="00E561F8">
      <w:pPr>
        <w:spacing w:line="276" w:lineRule="auto"/>
        <w:rPr>
          <w:rFonts w:ascii="Calibri" w:hAnsi="Calibri"/>
        </w:rPr>
      </w:pPr>
      <w:r w:rsidRPr="00E561F8">
        <w:rPr>
          <w:rFonts w:ascii="Calibri" w:hAnsi="Calibri"/>
        </w:rPr>
        <w:t xml:space="preserve">Joshua now has come to the end of his life. He's 110 years old. Yes, the people in the Bible lived to be really old. 110 years old. He's about to die and he's giving his final words to the Israelite people, the people he has loved, the people he has served, the people he has poured his life into. He’s giving them this final challenge here in Joshua 24. It’s a great speech. </w:t>
      </w:r>
    </w:p>
    <w:p w14:paraId="06141580" w14:textId="77777777" w:rsidR="00E561F8" w:rsidRPr="00E561F8" w:rsidRDefault="00E561F8" w:rsidP="00E561F8">
      <w:pPr>
        <w:spacing w:line="276" w:lineRule="auto"/>
        <w:rPr>
          <w:rFonts w:ascii="Calibri" w:hAnsi="Calibri"/>
        </w:rPr>
      </w:pPr>
    </w:p>
    <w:p w14:paraId="4B89915D" w14:textId="77777777" w:rsidR="00E561F8" w:rsidRPr="00E561F8" w:rsidRDefault="00E561F8" w:rsidP="00E561F8">
      <w:pPr>
        <w:spacing w:line="276" w:lineRule="auto"/>
        <w:rPr>
          <w:rFonts w:ascii="Calibri" w:hAnsi="Calibri"/>
        </w:rPr>
      </w:pPr>
      <w:r w:rsidRPr="00E561F8">
        <w:rPr>
          <w:rFonts w:ascii="Calibri" w:hAnsi="Calibri"/>
        </w:rPr>
        <w:t xml:space="preserve">Joshua was very concerned because the people had been worshipping idols. </w:t>
      </w:r>
    </w:p>
    <w:p w14:paraId="779A69A9" w14:textId="77777777" w:rsidR="00E561F8" w:rsidRPr="00E561F8" w:rsidRDefault="00E561F8" w:rsidP="00E561F8">
      <w:pPr>
        <w:spacing w:line="276" w:lineRule="auto"/>
        <w:rPr>
          <w:rFonts w:ascii="Calibri" w:hAnsi="Calibri"/>
        </w:rPr>
      </w:pPr>
    </w:p>
    <w:p w14:paraId="79D4602B" w14:textId="77777777" w:rsidR="00E561F8" w:rsidRPr="00E561F8" w:rsidRDefault="00E561F8" w:rsidP="00E561F8">
      <w:pPr>
        <w:spacing w:line="276" w:lineRule="auto"/>
        <w:rPr>
          <w:rFonts w:ascii="Calibri" w:hAnsi="Calibri"/>
        </w:rPr>
      </w:pPr>
      <w:r w:rsidRPr="00E561F8">
        <w:rPr>
          <w:rFonts w:ascii="Calibri" w:hAnsi="Calibri"/>
        </w:rPr>
        <w:t xml:space="preserve">For the life of me, I don't understand this. You would think that if the Israelites had seen the power of God displayed in such a magnificent way that walls are falling down, the Red Sea is parted, there's manna and quail on the ground every morning, and there's a pillar of fire by night and a pillar of cloud by day -- you would think that if they've seen all of these miraculous things of God that they would be sold on the fact that the true Jehovah God is the real God. </w:t>
      </w:r>
    </w:p>
    <w:p w14:paraId="637A417D" w14:textId="77777777" w:rsidR="00E561F8" w:rsidRPr="00E561F8" w:rsidRDefault="00E561F8" w:rsidP="00E561F8">
      <w:pPr>
        <w:spacing w:line="276" w:lineRule="auto"/>
        <w:rPr>
          <w:rFonts w:ascii="Calibri" w:hAnsi="Calibri"/>
        </w:rPr>
      </w:pPr>
    </w:p>
    <w:p w14:paraId="642F3997" w14:textId="20F92839" w:rsidR="00E561F8" w:rsidRPr="00E561F8" w:rsidRDefault="00E561F8" w:rsidP="00E561F8">
      <w:pPr>
        <w:spacing w:line="276" w:lineRule="auto"/>
        <w:rPr>
          <w:rFonts w:ascii="Calibri" w:hAnsi="Calibri"/>
        </w:rPr>
      </w:pPr>
      <w:r w:rsidRPr="00E561F8">
        <w:rPr>
          <w:rFonts w:ascii="Calibri" w:hAnsi="Calibri"/>
        </w:rPr>
        <w:t xml:space="preserve">Yet as you read Joshua's speech here in </w:t>
      </w:r>
      <w:r w:rsidR="0029696A">
        <w:rPr>
          <w:rFonts w:ascii="Calibri" w:hAnsi="Calibri"/>
        </w:rPr>
        <w:t>Joshua</w:t>
      </w:r>
      <w:r w:rsidRPr="00E561F8">
        <w:rPr>
          <w:rFonts w:ascii="Calibri" w:hAnsi="Calibri"/>
        </w:rPr>
        <w:t xml:space="preserve"> 24, he confronts the people because some of the folks are worshipping idols. How can you see the hand of God do all of this and you still want to bow down at the altar of so-and-so? He's challenging them and he's warning them. You’re going to lose the land if you don't worship the Lord. It isn't going to be good. </w:t>
      </w:r>
    </w:p>
    <w:p w14:paraId="02C14641" w14:textId="77777777" w:rsidR="00E561F8" w:rsidRPr="00E561F8" w:rsidRDefault="00E561F8" w:rsidP="00E561F8">
      <w:pPr>
        <w:spacing w:line="276" w:lineRule="auto"/>
        <w:rPr>
          <w:rFonts w:ascii="Calibri" w:hAnsi="Calibri"/>
          <w:b/>
          <w:bCs/>
        </w:rPr>
      </w:pPr>
    </w:p>
    <w:p w14:paraId="4BB0CA69" w14:textId="77777777" w:rsidR="00E561F8" w:rsidRPr="00E561F8" w:rsidRDefault="00E561F8" w:rsidP="00E561F8">
      <w:pPr>
        <w:spacing w:line="276" w:lineRule="auto"/>
        <w:rPr>
          <w:rFonts w:ascii="Calibri" w:hAnsi="Calibri"/>
        </w:rPr>
      </w:pPr>
      <w:r w:rsidRPr="00E561F8">
        <w:rPr>
          <w:rFonts w:ascii="Calibri" w:hAnsi="Calibri"/>
        </w:rPr>
        <w:t>“As for me and my house, we will worship the Lord” (Joshua 24:15).</w:t>
      </w:r>
    </w:p>
    <w:p w14:paraId="5851EAB9" w14:textId="77777777" w:rsidR="00E561F8" w:rsidRPr="00E561F8" w:rsidRDefault="00E561F8" w:rsidP="00E561F8">
      <w:pPr>
        <w:spacing w:line="276" w:lineRule="auto"/>
        <w:rPr>
          <w:rFonts w:ascii="Calibri" w:hAnsi="Calibri"/>
        </w:rPr>
      </w:pPr>
    </w:p>
    <w:p w14:paraId="59A69E1C" w14:textId="77777777" w:rsidR="00E561F8" w:rsidRPr="00E561F8" w:rsidRDefault="00E561F8" w:rsidP="00E561F8">
      <w:pPr>
        <w:spacing w:line="276" w:lineRule="auto"/>
        <w:rPr>
          <w:rFonts w:ascii="Calibri" w:hAnsi="Calibri"/>
        </w:rPr>
      </w:pPr>
      <w:r w:rsidRPr="00E561F8">
        <w:rPr>
          <w:rFonts w:ascii="Calibri" w:hAnsi="Calibri"/>
        </w:rPr>
        <w:t xml:space="preserve">He outlines all that God did for the people and he reminds them that they're to serve God. The people are really struggling with this. They're telling Joshua, “Yeah, we're going to serve God. Of course we're going to serve God. Yes, Joshua, we're going to do that.” Yet their actions are showing otherwise. </w:t>
      </w:r>
    </w:p>
    <w:p w14:paraId="680C8F61" w14:textId="77777777" w:rsidR="00E561F8" w:rsidRPr="00E561F8" w:rsidRDefault="00E561F8" w:rsidP="00E561F8">
      <w:pPr>
        <w:spacing w:line="276" w:lineRule="auto"/>
        <w:rPr>
          <w:rFonts w:ascii="Calibri" w:hAnsi="Calibri"/>
        </w:rPr>
      </w:pPr>
    </w:p>
    <w:p w14:paraId="44E57C11" w14:textId="77777777" w:rsidR="00E561F8" w:rsidRPr="00E561F8" w:rsidRDefault="00E561F8" w:rsidP="00E561F8">
      <w:pPr>
        <w:spacing w:line="276" w:lineRule="auto"/>
        <w:rPr>
          <w:rFonts w:ascii="Calibri" w:hAnsi="Calibri"/>
        </w:rPr>
      </w:pPr>
      <w:r w:rsidRPr="00E561F8">
        <w:rPr>
          <w:rFonts w:ascii="Calibri" w:hAnsi="Calibri"/>
        </w:rPr>
        <w:t>But Joshua was a great leader. I think that a great model for every parent should be the life of Joshua. Not only was Joshua a great general, he was a great dad. Don't you love that? Sometimes people are successful in business, but they're not successful in the home. God wants us to be successful in all that we do, but the home is so important.</w:t>
      </w:r>
    </w:p>
    <w:p w14:paraId="32D56D5F" w14:textId="77777777" w:rsidR="00E561F8" w:rsidRPr="00E561F8" w:rsidRDefault="00E561F8" w:rsidP="00E561F8">
      <w:pPr>
        <w:spacing w:line="276" w:lineRule="auto"/>
        <w:rPr>
          <w:rFonts w:ascii="Calibri" w:hAnsi="Calibri"/>
        </w:rPr>
      </w:pPr>
    </w:p>
    <w:p w14:paraId="40D19D25" w14:textId="77777777" w:rsidR="00E561F8" w:rsidRPr="00E561F8" w:rsidRDefault="00E561F8" w:rsidP="00E561F8">
      <w:pPr>
        <w:spacing w:line="276" w:lineRule="auto"/>
        <w:rPr>
          <w:rFonts w:ascii="Calibri" w:hAnsi="Calibri"/>
        </w:rPr>
      </w:pPr>
      <w:r w:rsidRPr="00E561F8">
        <w:rPr>
          <w:rFonts w:ascii="Calibri" w:hAnsi="Calibri"/>
        </w:rPr>
        <w:t>“As for me and my house, we will serve the Lord” is what Joshua said.</w:t>
      </w:r>
    </w:p>
    <w:p w14:paraId="448660CB" w14:textId="77777777" w:rsidR="00E561F8" w:rsidRPr="00E561F8" w:rsidRDefault="00E561F8" w:rsidP="00E561F8">
      <w:pPr>
        <w:spacing w:line="276" w:lineRule="auto"/>
        <w:rPr>
          <w:rFonts w:ascii="Calibri" w:hAnsi="Calibri"/>
        </w:rPr>
      </w:pPr>
    </w:p>
    <w:p w14:paraId="723C291B" w14:textId="77777777" w:rsidR="00E561F8" w:rsidRPr="00E561F8" w:rsidRDefault="00E561F8" w:rsidP="00E561F8">
      <w:pPr>
        <w:spacing w:line="276" w:lineRule="auto"/>
        <w:rPr>
          <w:rFonts w:ascii="Calibri" w:hAnsi="Calibri"/>
        </w:rPr>
      </w:pPr>
      <w:r w:rsidRPr="00E561F8">
        <w:rPr>
          <w:rFonts w:ascii="Calibri" w:hAnsi="Calibri"/>
        </w:rPr>
        <w:t xml:space="preserve">When we read about the character, Joshua, we don't read about all of his kids in detail. We don't read about his wife or his home or the virtue that was there. But we read more about his military victories. Yet one of the final things he's challenging the Israelites about is about raising kids and about developing godly homes. </w:t>
      </w:r>
    </w:p>
    <w:p w14:paraId="0901D717" w14:textId="77777777" w:rsidR="00E561F8" w:rsidRPr="00E561F8" w:rsidRDefault="00E561F8" w:rsidP="00E561F8">
      <w:pPr>
        <w:spacing w:line="276" w:lineRule="auto"/>
        <w:rPr>
          <w:rFonts w:ascii="Calibri" w:hAnsi="Calibri"/>
        </w:rPr>
      </w:pPr>
    </w:p>
    <w:p w14:paraId="26A53E96" w14:textId="77777777" w:rsidR="00E561F8" w:rsidRPr="00E561F8" w:rsidRDefault="00E561F8" w:rsidP="00E561F8">
      <w:pPr>
        <w:spacing w:line="276" w:lineRule="auto"/>
        <w:rPr>
          <w:rFonts w:ascii="Calibri" w:hAnsi="Calibri"/>
        </w:rPr>
      </w:pPr>
      <w:r w:rsidRPr="00E561F8">
        <w:rPr>
          <w:rFonts w:ascii="Calibri" w:hAnsi="Calibri"/>
        </w:rPr>
        <w:t xml:space="preserve">The theme of this series has been how two people can build one marriage. But it takes cooperation, it takes two people to build that home. It takes the husband and wife getting on the same page and working together in the home to raise those kids and to have that home that honors the Lord. </w:t>
      </w:r>
    </w:p>
    <w:p w14:paraId="2C5EC0EF" w14:textId="77777777" w:rsidR="00E561F8" w:rsidRPr="00E561F8" w:rsidRDefault="00E561F8" w:rsidP="00E561F8">
      <w:pPr>
        <w:spacing w:line="276" w:lineRule="auto"/>
        <w:rPr>
          <w:rFonts w:ascii="Calibri" w:hAnsi="Calibri"/>
        </w:rPr>
      </w:pPr>
    </w:p>
    <w:p w14:paraId="4A1C4C64" w14:textId="77777777" w:rsidR="00E561F8" w:rsidRPr="00E561F8" w:rsidRDefault="00E561F8" w:rsidP="00E561F8">
      <w:pPr>
        <w:spacing w:line="276" w:lineRule="auto"/>
        <w:rPr>
          <w:rFonts w:ascii="Calibri" w:hAnsi="Calibri"/>
        </w:rPr>
      </w:pPr>
      <w:r w:rsidRPr="00E561F8">
        <w:rPr>
          <w:rFonts w:ascii="Calibri" w:hAnsi="Calibri"/>
        </w:rPr>
        <w:t xml:space="preserve">Today, I want us to look at three aspects of winning at home. </w:t>
      </w:r>
    </w:p>
    <w:p w14:paraId="3AAB81AE" w14:textId="77777777" w:rsidR="00E561F8" w:rsidRPr="00E561F8" w:rsidRDefault="00E561F8" w:rsidP="00E561F8">
      <w:pPr>
        <w:spacing w:line="276" w:lineRule="auto"/>
        <w:rPr>
          <w:rFonts w:ascii="Calibri" w:hAnsi="Calibri"/>
        </w:rPr>
      </w:pPr>
    </w:p>
    <w:p w14:paraId="609AB285" w14:textId="77777777" w:rsidR="00E561F8" w:rsidRPr="00E561F8" w:rsidRDefault="00E561F8" w:rsidP="00E561F8">
      <w:pPr>
        <w:spacing w:line="276" w:lineRule="auto"/>
        <w:rPr>
          <w:rFonts w:ascii="Calibri" w:hAnsi="Calibri"/>
          <w:b/>
          <w:bCs/>
        </w:rPr>
      </w:pPr>
      <w:r w:rsidRPr="00E561F8">
        <w:rPr>
          <w:rFonts w:ascii="Calibri" w:hAnsi="Calibri"/>
          <w:b/>
          <w:bCs/>
        </w:rPr>
        <w:t>1. Winning Commitment</w:t>
      </w:r>
    </w:p>
    <w:p w14:paraId="29BF8F01" w14:textId="77777777" w:rsidR="00E561F8" w:rsidRPr="00E561F8" w:rsidRDefault="00E561F8" w:rsidP="00E561F8">
      <w:pPr>
        <w:spacing w:line="276" w:lineRule="auto"/>
        <w:rPr>
          <w:rFonts w:ascii="Calibri" w:hAnsi="Calibri"/>
        </w:rPr>
      </w:pPr>
    </w:p>
    <w:p w14:paraId="34DDE86A" w14:textId="77777777" w:rsidR="00E561F8" w:rsidRPr="00E561F8" w:rsidRDefault="00E561F8" w:rsidP="00E561F8">
      <w:pPr>
        <w:spacing w:line="276" w:lineRule="auto"/>
        <w:rPr>
          <w:rFonts w:ascii="Calibri" w:hAnsi="Calibri"/>
        </w:rPr>
      </w:pPr>
      <w:r w:rsidRPr="00E561F8">
        <w:rPr>
          <w:rFonts w:ascii="Calibri" w:hAnsi="Calibri"/>
        </w:rPr>
        <w:t>“But as for </w:t>
      </w:r>
      <w:r w:rsidRPr="00E561F8">
        <w:rPr>
          <w:rFonts w:ascii="Calibri" w:hAnsi="Calibri"/>
          <w:i/>
          <w:iCs/>
        </w:rPr>
        <w:t>me</w:t>
      </w:r>
      <w:r w:rsidRPr="00E561F8">
        <w:rPr>
          <w:rFonts w:ascii="Calibri" w:hAnsi="Calibri"/>
        </w:rPr>
        <w:t> and my household, we will serve the Lord” (Joshua 24:15).</w:t>
      </w:r>
    </w:p>
    <w:p w14:paraId="4029F630" w14:textId="77777777" w:rsidR="00E561F8" w:rsidRPr="00E561F8" w:rsidRDefault="00E561F8" w:rsidP="00E561F8">
      <w:pPr>
        <w:spacing w:line="276" w:lineRule="auto"/>
        <w:rPr>
          <w:rFonts w:ascii="Calibri" w:hAnsi="Calibri"/>
        </w:rPr>
      </w:pPr>
    </w:p>
    <w:p w14:paraId="24D65473" w14:textId="3D1393CB" w:rsidR="00E561F8" w:rsidRPr="00E561F8" w:rsidRDefault="00E561F8" w:rsidP="00E561F8">
      <w:pPr>
        <w:spacing w:line="276" w:lineRule="auto"/>
        <w:rPr>
          <w:rFonts w:ascii="Calibri" w:hAnsi="Calibri"/>
        </w:rPr>
      </w:pPr>
      <w:r w:rsidRPr="00E561F8">
        <w:rPr>
          <w:rFonts w:ascii="Calibri" w:hAnsi="Calibri"/>
        </w:rPr>
        <w:t>In other words, there's a responsibility that every person has. You could be a single parent. You could be married with no kids. You could be married with 12 kids for all I know. But it all starts with me and nobody can lead me but me. Nobody can make you serve God. Nobody can force you to serve the Lord. It starts with me in the home.</w:t>
      </w:r>
    </w:p>
    <w:p w14:paraId="4D727E6B" w14:textId="77777777" w:rsidR="00E561F8" w:rsidRPr="00E561F8" w:rsidRDefault="00E561F8" w:rsidP="00E561F8">
      <w:pPr>
        <w:spacing w:line="276" w:lineRule="auto"/>
        <w:rPr>
          <w:rFonts w:ascii="Calibri" w:hAnsi="Calibri"/>
        </w:rPr>
      </w:pPr>
    </w:p>
    <w:p w14:paraId="3C68A304" w14:textId="77777777" w:rsidR="00E561F8" w:rsidRPr="00E561F8" w:rsidRDefault="00E561F8" w:rsidP="00E561F8">
      <w:pPr>
        <w:spacing w:line="276" w:lineRule="auto"/>
        <w:rPr>
          <w:rFonts w:ascii="Calibri" w:hAnsi="Calibri"/>
        </w:rPr>
      </w:pPr>
      <w:r w:rsidRPr="00E561F8">
        <w:rPr>
          <w:rFonts w:ascii="Calibri" w:hAnsi="Calibri"/>
        </w:rPr>
        <w:t xml:space="preserve">It starts with, “What can I do?” Not “what can I point out that my spouse is not doing or what are my kids doing?” but “what about me? I have some responsibilities. I need to serve the Lord.” </w:t>
      </w:r>
    </w:p>
    <w:p w14:paraId="1542A99F" w14:textId="77777777" w:rsidR="00E561F8" w:rsidRPr="00E561F8" w:rsidRDefault="00E561F8" w:rsidP="00E561F8">
      <w:pPr>
        <w:spacing w:line="276" w:lineRule="auto"/>
        <w:rPr>
          <w:rFonts w:ascii="Calibri" w:hAnsi="Calibri"/>
        </w:rPr>
      </w:pPr>
    </w:p>
    <w:p w14:paraId="3971F215" w14:textId="61E33862" w:rsidR="00E561F8" w:rsidRPr="00E561F8" w:rsidRDefault="00E561F8" w:rsidP="00E561F8">
      <w:pPr>
        <w:spacing w:line="276" w:lineRule="auto"/>
        <w:rPr>
          <w:rFonts w:ascii="Calibri" w:hAnsi="Calibri"/>
        </w:rPr>
      </w:pPr>
      <w:r w:rsidRPr="00E561F8">
        <w:rPr>
          <w:rFonts w:ascii="Calibri" w:hAnsi="Calibri"/>
        </w:rPr>
        <w:t xml:space="preserve">I love this character, Joshua, because we have a majority of his life on record in the Scripture. Joshua was faithful to God. How amazing is it to be able </w:t>
      </w:r>
      <w:r w:rsidR="0029696A" w:rsidRPr="00E561F8">
        <w:rPr>
          <w:rFonts w:ascii="Calibri" w:hAnsi="Calibri"/>
        </w:rPr>
        <w:t xml:space="preserve">to look back </w:t>
      </w:r>
      <w:r w:rsidRPr="00E561F8">
        <w:rPr>
          <w:rFonts w:ascii="Calibri" w:hAnsi="Calibri"/>
        </w:rPr>
        <w:t xml:space="preserve">at 110 years and say, “Not that I've been absolutely perfect (because nobody is), but in general, I have served the Lord faithfully 110 years.” That's amazing. </w:t>
      </w:r>
    </w:p>
    <w:p w14:paraId="6360E7BE" w14:textId="77777777" w:rsidR="00E561F8" w:rsidRPr="00E561F8" w:rsidRDefault="00E561F8" w:rsidP="00E561F8">
      <w:pPr>
        <w:spacing w:line="276" w:lineRule="auto"/>
        <w:rPr>
          <w:rFonts w:ascii="Calibri" w:hAnsi="Calibri"/>
        </w:rPr>
      </w:pPr>
    </w:p>
    <w:p w14:paraId="17A7553E" w14:textId="77777777" w:rsidR="00E561F8" w:rsidRPr="00E561F8" w:rsidRDefault="00E561F8" w:rsidP="00E561F8">
      <w:pPr>
        <w:spacing w:line="276" w:lineRule="auto"/>
        <w:rPr>
          <w:rFonts w:ascii="Calibri" w:hAnsi="Calibri"/>
        </w:rPr>
      </w:pPr>
      <w:r w:rsidRPr="00E561F8">
        <w:rPr>
          <w:rFonts w:ascii="Calibri" w:hAnsi="Calibri"/>
        </w:rPr>
        <w:t>I want to say a word to all of our students today – all of our college students, high school students, young adults. How great would it be to say at the end of your life, “I served the Lord. I was faithful to God. I wasn’t one of these one-hit wonders who just showed up. I was doing the God thing for a couple of years and then I was off doing all this stuff the next year.” How amazing would it be to be able to say, “I have served the Lord 110 years.” That’s amazing.</w:t>
      </w:r>
    </w:p>
    <w:p w14:paraId="097DF09C" w14:textId="77777777" w:rsidR="00E561F8" w:rsidRPr="00E561F8" w:rsidRDefault="00E561F8" w:rsidP="00E561F8">
      <w:pPr>
        <w:spacing w:line="276" w:lineRule="auto"/>
        <w:rPr>
          <w:rFonts w:ascii="Calibri" w:hAnsi="Calibri"/>
        </w:rPr>
      </w:pPr>
    </w:p>
    <w:p w14:paraId="3F845648" w14:textId="77777777" w:rsidR="00E561F8" w:rsidRPr="00E561F8" w:rsidRDefault="00E561F8" w:rsidP="00E561F8">
      <w:pPr>
        <w:spacing w:line="276" w:lineRule="auto"/>
        <w:rPr>
          <w:rFonts w:ascii="Calibri" w:hAnsi="Calibri"/>
        </w:rPr>
      </w:pPr>
      <w:r w:rsidRPr="00E561F8">
        <w:rPr>
          <w:rFonts w:ascii="Calibri" w:hAnsi="Calibri"/>
        </w:rPr>
        <w:lastRenderedPageBreak/>
        <w:t xml:space="preserve">Faithful. Consistent. Responsible. </w:t>
      </w:r>
    </w:p>
    <w:p w14:paraId="52EED82E" w14:textId="77777777" w:rsidR="00E561F8" w:rsidRPr="00E561F8" w:rsidRDefault="00E561F8" w:rsidP="00E561F8">
      <w:pPr>
        <w:spacing w:line="276" w:lineRule="auto"/>
        <w:rPr>
          <w:rFonts w:ascii="Calibri" w:hAnsi="Calibri"/>
        </w:rPr>
      </w:pPr>
    </w:p>
    <w:p w14:paraId="2FE83640" w14:textId="77777777" w:rsidR="00E561F8" w:rsidRPr="00E561F8" w:rsidRDefault="00E561F8" w:rsidP="00E561F8">
      <w:pPr>
        <w:spacing w:line="276" w:lineRule="auto"/>
        <w:rPr>
          <w:rFonts w:ascii="Calibri" w:hAnsi="Calibri"/>
        </w:rPr>
      </w:pPr>
      <w:r w:rsidRPr="00E561F8">
        <w:rPr>
          <w:rFonts w:ascii="Calibri" w:hAnsi="Calibri"/>
        </w:rPr>
        <w:t xml:space="preserve">The people saw God doing these great things, yet they still had these idols in their lives. </w:t>
      </w:r>
    </w:p>
    <w:p w14:paraId="7A761169" w14:textId="77777777" w:rsidR="00E561F8" w:rsidRPr="00E561F8" w:rsidRDefault="00E561F8" w:rsidP="00E561F8">
      <w:pPr>
        <w:spacing w:line="276" w:lineRule="auto"/>
        <w:rPr>
          <w:rFonts w:ascii="Calibri" w:hAnsi="Calibri"/>
        </w:rPr>
      </w:pPr>
    </w:p>
    <w:p w14:paraId="1E86D305" w14:textId="0DB1517D" w:rsidR="00E561F8" w:rsidRPr="00E561F8" w:rsidRDefault="00E561F8" w:rsidP="00E561F8">
      <w:pPr>
        <w:spacing w:line="276" w:lineRule="auto"/>
        <w:rPr>
          <w:rFonts w:ascii="Calibri" w:hAnsi="Calibri"/>
        </w:rPr>
      </w:pPr>
      <w:r w:rsidRPr="00E561F8">
        <w:rPr>
          <w:rFonts w:ascii="Calibri" w:hAnsi="Calibri"/>
        </w:rPr>
        <w:t xml:space="preserve">Sometimes when we think about idolatry, we think about worshipping stone images, or icons, or statues. Certainly, that's what the people in the ancient world did. Most of us are not going to go home and bow down to a statue on your mantel. You’re not going to whip out your little pocket stone image and worship that. You're probably not going to do that. But we do have things in our lives that we value more than God. That’s what idolatry is. Idolatry is when we value something more than we value the Lord. We look to that one thing more than we look to the Lord. Here's a great test for us today in the area of who do we worship? </w:t>
      </w:r>
    </w:p>
    <w:p w14:paraId="355A339E" w14:textId="77777777" w:rsidR="00E561F8" w:rsidRPr="00E561F8" w:rsidRDefault="00E561F8" w:rsidP="00E561F8">
      <w:pPr>
        <w:spacing w:line="276" w:lineRule="auto"/>
        <w:rPr>
          <w:rFonts w:ascii="Calibri" w:hAnsi="Calibri"/>
        </w:rPr>
      </w:pPr>
    </w:p>
    <w:p w14:paraId="4F7AA77B" w14:textId="77777777" w:rsidR="0029696A" w:rsidRDefault="00E561F8" w:rsidP="00E561F8">
      <w:pPr>
        <w:spacing w:line="276" w:lineRule="auto"/>
        <w:rPr>
          <w:rFonts w:ascii="Calibri" w:hAnsi="Calibri"/>
        </w:rPr>
      </w:pPr>
      <w:r w:rsidRPr="00E561F8">
        <w:rPr>
          <w:rFonts w:ascii="Calibri" w:hAnsi="Calibri"/>
        </w:rPr>
        <w:t xml:space="preserve">Who we worship can be seen in the moments in our lives when the bottom falls out. When all hell is breaking loose in your life, where do you turn? Where do you turn for comfort and for strength, for counsel and wisdom? </w:t>
      </w:r>
      <w:r w:rsidR="0029696A">
        <w:rPr>
          <w:rFonts w:ascii="Calibri" w:hAnsi="Calibri"/>
        </w:rPr>
        <w:t>Do</w:t>
      </w:r>
      <w:r w:rsidRPr="00E561F8">
        <w:rPr>
          <w:rFonts w:ascii="Calibri" w:hAnsi="Calibri"/>
        </w:rPr>
        <w:t xml:space="preserve"> you turn to the Lord? Do you get your Bible open and say, “God, I'm broken. Speak to me, Lord.” Do you lift your hands in prayer to God or do you turn to other things? </w:t>
      </w:r>
    </w:p>
    <w:p w14:paraId="263C5F12" w14:textId="77777777" w:rsidR="0029696A" w:rsidRDefault="0029696A" w:rsidP="00E561F8">
      <w:pPr>
        <w:spacing w:line="276" w:lineRule="auto"/>
        <w:rPr>
          <w:rFonts w:ascii="Calibri" w:hAnsi="Calibri"/>
        </w:rPr>
      </w:pPr>
    </w:p>
    <w:p w14:paraId="500D3B99" w14:textId="21304510" w:rsidR="00E561F8" w:rsidRPr="00E561F8" w:rsidRDefault="00E561F8" w:rsidP="00E561F8">
      <w:pPr>
        <w:spacing w:line="276" w:lineRule="auto"/>
        <w:rPr>
          <w:rFonts w:ascii="Calibri" w:hAnsi="Calibri"/>
        </w:rPr>
      </w:pPr>
      <w:r w:rsidRPr="00E561F8">
        <w:rPr>
          <w:rFonts w:ascii="Calibri" w:hAnsi="Calibri"/>
        </w:rPr>
        <w:t>Do you take your charge card to the mall and run it up and try and buy a bunch of stuff? It feels good in a moment, but when you get that bill you’re going to feel even worse than you felt before. Do you go to the local pub and drown your tears in drink after drink? Where do you turn? That's where you worship.</w:t>
      </w:r>
    </w:p>
    <w:p w14:paraId="26B44DCD" w14:textId="77777777" w:rsidR="00E561F8" w:rsidRPr="00E561F8" w:rsidRDefault="00E561F8" w:rsidP="00E561F8">
      <w:pPr>
        <w:spacing w:line="276" w:lineRule="auto"/>
        <w:rPr>
          <w:rFonts w:ascii="Calibri" w:hAnsi="Calibri"/>
        </w:rPr>
      </w:pPr>
    </w:p>
    <w:p w14:paraId="6E19768E" w14:textId="77777777" w:rsidR="00E561F8" w:rsidRPr="00E561F8" w:rsidRDefault="00E561F8" w:rsidP="00E561F8">
      <w:pPr>
        <w:spacing w:line="276" w:lineRule="auto"/>
        <w:rPr>
          <w:rFonts w:ascii="Calibri" w:hAnsi="Calibri"/>
        </w:rPr>
      </w:pPr>
      <w:r w:rsidRPr="00E561F8">
        <w:rPr>
          <w:rFonts w:ascii="Calibri" w:hAnsi="Calibri"/>
        </w:rPr>
        <w:t xml:space="preserve">Is our heart focused on the Lord? It starts with me. It starts with what does God want me to do? Not everybody else. He says, “As for </w:t>
      </w:r>
      <w:r w:rsidRPr="00E561F8">
        <w:rPr>
          <w:rFonts w:ascii="Calibri" w:hAnsi="Calibri"/>
          <w:i/>
          <w:iCs/>
        </w:rPr>
        <w:t>me</w:t>
      </w:r>
      <w:r w:rsidRPr="00E561F8">
        <w:rPr>
          <w:rFonts w:ascii="Calibri" w:hAnsi="Calibri"/>
        </w:rPr>
        <w:t xml:space="preserve"> and my house.”  Get rid of the idols, Israel. </w:t>
      </w:r>
    </w:p>
    <w:p w14:paraId="61E6118E" w14:textId="77777777" w:rsidR="00E561F8" w:rsidRPr="00E561F8" w:rsidRDefault="00E561F8" w:rsidP="00E561F8">
      <w:pPr>
        <w:spacing w:line="276" w:lineRule="auto"/>
        <w:rPr>
          <w:rFonts w:ascii="Calibri" w:hAnsi="Calibri"/>
        </w:rPr>
      </w:pPr>
    </w:p>
    <w:p w14:paraId="523C6B0C" w14:textId="77777777" w:rsidR="00E561F8" w:rsidRPr="00E561F8" w:rsidRDefault="00E561F8" w:rsidP="00E561F8">
      <w:pPr>
        <w:spacing w:line="276" w:lineRule="auto"/>
        <w:rPr>
          <w:rFonts w:ascii="Calibri" w:hAnsi="Calibri"/>
        </w:rPr>
      </w:pPr>
      <w:r w:rsidRPr="00E561F8">
        <w:rPr>
          <w:rFonts w:ascii="Calibri" w:hAnsi="Calibri"/>
        </w:rPr>
        <w:t xml:space="preserve">Idols make empty promises. They're deceptive. They promise things that cannot be delivered. God is the only one who can deliver. We need to turn to Him. Idols skew reality. They distract us from God. We see an idol and we think, “That’s going to help me.” Then we realize, “Oh, nothing can help me. God is the only one who can help me,” but my attention has been off over here. They skew reality. They over-promise and under-deliver. </w:t>
      </w:r>
    </w:p>
    <w:p w14:paraId="72E38BDD" w14:textId="77777777" w:rsidR="00E561F8" w:rsidRPr="00E561F8" w:rsidRDefault="00E561F8" w:rsidP="00E561F8">
      <w:pPr>
        <w:spacing w:line="276" w:lineRule="auto"/>
        <w:rPr>
          <w:rFonts w:ascii="Calibri" w:hAnsi="Calibri"/>
        </w:rPr>
      </w:pPr>
    </w:p>
    <w:p w14:paraId="1E799BB1" w14:textId="04BC879F" w:rsidR="00E561F8" w:rsidRPr="00E561F8" w:rsidRDefault="00E561F8" w:rsidP="00E561F8">
      <w:pPr>
        <w:spacing w:line="276" w:lineRule="auto"/>
        <w:rPr>
          <w:rFonts w:ascii="Calibri" w:hAnsi="Calibri"/>
        </w:rPr>
      </w:pPr>
      <w:r w:rsidRPr="00E561F8">
        <w:rPr>
          <w:rFonts w:ascii="Calibri" w:hAnsi="Calibri"/>
        </w:rPr>
        <w:t>“Al</w:t>
      </w:r>
      <w:r w:rsidR="0029696A">
        <w:rPr>
          <w:rFonts w:ascii="Calibri" w:hAnsi="Calibri"/>
        </w:rPr>
        <w:t xml:space="preserve">l </w:t>
      </w:r>
      <w:r w:rsidRPr="00E561F8">
        <w:rPr>
          <w:rFonts w:ascii="Calibri" w:hAnsi="Calibri"/>
        </w:rPr>
        <w:t>right then, destroy the idols among you, and turn your hearts to the L</w:t>
      </w:r>
      <w:r w:rsidR="00D157E2">
        <w:rPr>
          <w:rFonts w:ascii="Calibri" w:hAnsi="Calibri"/>
        </w:rPr>
        <w:t>ord</w:t>
      </w:r>
      <w:r w:rsidRPr="00E561F8">
        <w:rPr>
          <w:rFonts w:ascii="Calibri" w:hAnsi="Calibri"/>
        </w:rPr>
        <w:t>, the God of Israel” (Joshua 24:23).</w:t>
      </w:r>
    </w:p>
    <w:p w14:paraId="3A569943" w14:textId="77777777" w:rsidR="00E561F8" w:rsidRPr="00E561F8" w:rsidRDefault="00E561F8" w:rsidP="00E561F8">
      <w:pPr>
        <w:spacing w:line="276" w:lineRule="auto"/>
        <w:rPr>
          <w:rFonts w:ascii="Calibri" w:hAnsi="Calibri"/>
        </w:rPr>
      </w:pPr>
    </w:p>
    <w:p w14:paraId="27426F84" w14:textId="5FF50D92" w:rsidR="00E561F8" w:rsidRPr="00E561F8" w:rsidRDefault="00E561F8" w:rsidP="00E561F8">
      <w:pPr>
        <w:spacing w:line="276" w:lineRule="auto"/>
        <w:rPr>
          <w:rFonts w:ascii="Calibri" w:hAnsi="Calibri"/>
        </w:rPr>
      </w:pPr>
      <w:r w:rsidRPr="00E561F8">
        <w:rPr>
          <w:rFonts w:ascii="Calibri" w:hAnsi="Calibri"/>
        </w:rPr>
        <w:lastRenderedPageBreak/>
        <w:t xml:space="preserve">That's a great challenge for us, Edge Church, is to turn our hearts to God and to rid ourselves of the things that we depend on more than we do the Lord. God wants to be number one in our lives. </w:t>
      </w:r>
    </w:p>
    <w:p w14:paraId="3ABCDC11" w14:textId="77777777" w:rsidR="00E561F8" w:rsidRPr="00E561F8" w:rsidRDefault="00E561F8" w:rsidP="00E561F8">
      <w:pPr>
        <w:spacing w:line="276" w:lineRule="auto"/>
        <w:rPr>
          <w:rFonts w:ascii="Calibri" w:hAnsi="Calibri"/>
        </w:rPr>
      </w:pPr>
    </w:p>
    <w:p w14:paraId="7A534C18" w14:textId="77777777" w:rsidR="00E561F8" w:rsidRPr="00E561F8" w:rsidRDefault="00E561F8" w:rsidP="00E561F8">
      <w:pPr>
        <w:spacing w:line="276" w:lineRule="auto"/>
        <w:rPr>
          <w:rFonts w:ascii="Calibri" w:hAnsi="Calibri"/>
        </w:rPr>
      </w:pPr>
      <w:r w:rsidRPr="00E561F8">
        <w:rPr>
          <w:rFonts w:ascii="Calibri" w:hAnsi="Calibri"/>
        </w:rPr>
        <w:t xml:space="preserve">I love what Elijah said in 1 Kings 18. He was challenging the Israelite people many years later, but it's the same nation, about being spiritually mediocre. </w:t>
      </w:r>
    </w:p>
    <w:p w14:paraId="689B1F57" w14:textId="77777777" w:rsidR="00E561F8" w:rsidRPr="00E561F8" w:rsidRDefault="00E561F8" w:rsidP="00E561F8">
      <w:pPr>
        <w:spacing w:line="276" w:lineRule="auto"/>
        <w:rPr>
          <w:rFonts w:ascii="Calibri" w:hAnsi="Calibri"/>
        </w:rPr>
      </w:pPr>
    </w:p>
    <w:p w14:paraId="220E38BB" w14:textId="77777777" w:rsidR="00E561F8" w:rsidRPr="00E561F8" w:rsidRDefault="00E561F8" w:rsidP="00E561F8">
      <w:pPr>
        <w:spacing w:line="276" w:lineRule="auto"/>
        <w:rPr>
          <w:rFonts w:ascii="Calibri" w:hAnsi="Calibri"/>
        </w:rPr>
      </w:pPr>
      <w:r w:rsidRPr="00E561F8">
        <w:rPr>
          <w:rFonts w:ascii="Calibri" w:hAnsi="Calibri"/>
        </w:rPr>
        <w:t>“Then Elijah stood in front of them and he said, ‘How much longer will you waver, hobbling between two opinions? If the LORD is God, follow him; but if Baal, then follow him.’ But the people were completely silent” (1 Kings 18:21).</w:t>
      </w:r>
    </w:p>
    <w:p w14:paraId="16A31589" w14:textId="77777777" w:rsidR="00E561F8" w:rsidRPr="00E561F8" w:rsidRDefault="00E561F8" w:rsidP="00E561F8">
      <w:pPr>
        <w:spacing w:line="276" w:lineRule="auto"/>
        <w:rPr>
          <w:rFonts w:ascii="Calibri" w:hAnsi="Calibri"/>
        </w:rPr>
      </w:pPr>
    </w:p>
    <w:p w14:paraId="097DD3B5" w14:textId="77777777" w:rsidR="00E561F8" w:rsidRPr="00E561F8" w:rsidRDefault="00E561F8" w:rsidP="00E561F8">
      <w:pPr>
        <w:spacing w:line="276" w:lineRule="auto"/>
        <w:rPr>
          <w:rFonts w:ascii="Calibri" w:hAnsi="Calibri"/>
        </w:rPr>
      </w:pPr>
      <w:r w:rsidRPr="00E561F8">
        <w:rPr>
          <w:rFonts w:ascii="Calibri" w:hAnsi="Calibri"/>
        </w:rPr>
        <w:t>Sometimes when you get your hand slapped and you get caught, you don't have anything to say.</w:t>
      </w:r>
    </w:p>
    <w:p w14:paraId="3B2F7D4D" w14:textId="77777777" w:rsidR="00E561F8" w:rsidRPr="00E561F8" w:rsidRDefault="00E561F8" w:rsidP="00E561F8">
      <w:pPr>
        <w:spacing w:line="276" w:lineRule="auto"/>
        <w:rPr>
          <w:rFonts w:ascii="Calibri" w:hAnsi="Calibri"/>
        </w:rPr>
      </w:pPr>
    </w:p>
    <w:p w14:paraId="27E6D5CE" w14:textId="1C382F04" w:rsidR="00E561F8" w:rsidRPr="00E561F8" w:rsidRDefault="00E561F8" w:rsidP="00E561F8">
      <w:pPr>
        <w:spacing w:line="276" w:lineRule="auto"/>
        <w:rPr>
          <w:rFonts w:ascii="Calibri" w:hAnsi="Calibri"/>
        </w:rPr>
      </w:pPr>
      <w:r w:rsidRPr="00E561F8">
        <w:rPr>
          <w:rFonts w:ascii="Calibri" w:hAnsi="Calibri"/>
        </w:rPr>
        <w:t>Here, Elijah is on Mount Carmel. It's Elijah on one side and hundreds of false prophets on the other side. He says to the people, “You have to decide. Are you going to serve God or are you going to serve Jehovah God? Because you're trying to stand in the middle. On Monday, you're serving Baal</w:t>
      </w:r>
      <w:r w:rsidR="00D157E2">
        <w:rPr>
          <w:rFonts w:ascii="Calibri" w:hAnsi="Calibri"/>
        </w:rPr>
        <w:t>. O</w:t>
      </w:r>
      <w:r w:rsidRPr="00E561F8">
        <w:rPr>
          <w:rFonts w:ascii="Calibri" w:hAnsi="Calibri"/>
        </w:rPr>
        <w:t xml:space="preserve">n Tuesday, you say you're serving the Lord. Then the next day, you're back over here. You are hobbling between two opinions. You're half-hearted. You’re mediocre. You're trying to be somewhere in the middle. But you have to choose. Are you going to serve the real God or are you going to serve the gods of Baal?” </w:t>
      </w:r>
    </w:p>
    <w:p w14:paraId="5DA509B7" w14:textId="77777777" w:rsidR="00E561F8" w:rsidRPr="00E561F8" w:rsidRDefault="00E561F8" w:rsidP="00E561F8">
      <w:pPr>
        <w:spacing w:line="276" w:lineRule="auto"/>
        <w:rPr>
          <w:rFonts w:ascii="Calibri" w:hAnsi="Calibri"/>
        </w:rPr>
      </w:pPr>
    </w:p>
    <w:p w14:paraId="2D8E28CB" w14:textId="1BD5225E" w:rsidR="00E561F8" w:rsidRPr="00E561F8" w:rsidRDefault="00E561F8" w:rsidP="00E561F8">
      <w:pPr>
        <w:spacing w:line="276" w:lineRule="auto"/>
        <w:rPr>
          <w:rFonts w:ascii="Calibri" w:hAnsi="Calibri"/>
        </w:rPr>
      </w:pPr>
      <w:r w:rsidRPr="00E561F8">
        <w:rPr>
          <w:rFonts w:ascii="Calibri" w:hAnsi="Calibri"/>
        </w:rPr>
        <w:t>Are we growing spiritually? Are we yielded to God? When that begins to happen:</w:t>
      </w:r>
    </w:p>
    <w:p w14:paraId="41BFAE57" w14:textId="77777777" w:rsidR="00E561F8" w:rsidRPr="00E561F8" w:rsidRDefault="00E561F8" w:rsidP="00E561F8">
      <w:pPr>
        <w:spacing w:line="276" w:lineRule="auto"/>
        <w:rPr>
          <w:rFonts w:ascii="Calibri" w:hAnsi="Calibri"/>
        </w:rPr>
      </w:pPr>
    </w:p>
    <w:p w14:paraId="71901B17" w14:textId="77777777" w:rsidR="00E561F8" w:rsidRPr="00E561F8" w:rsidRDefault="00E561F8" w:rsidP="00E561F8">
      <w:pPr>
        <w:spacing w:line="276" w:lineRule="auto"/>
        <w:rPr>
          <w:rFonts w:ascii="Calibri" w:hAnsi="Calibri"/>
        </w:rPr>
      </w:pPr>
      <w:r w:rsidRPr="00E561F8">
        <w:rPr>
          <w:rFonts w:ascii="Calibri" w:hAnsi="Calibri"/>
        </w:rPr>
        <w:t>“The righteous lead blameless lives; blessed are their children after them” (Proverbs 20:7).</w:t>
      </w:r>
    </w:p>
    <w:p w14:paraId="406C393E" w14:textId="77777777" w:rsidR="00E561F8" w:rsidRPr="00E561F8" w:rsidRDefault="00E561F8" w:rsidP="00E561F8">
      <w:pPr>
        <w:spacing w:line="276" w:lineRule="auto"/>
        <w:rPr>
          <w:rFonts w:ascii="Calibri" w:hAnsi="Calibri"/>
        </w:rPr>
      </w:pPr>
    </w:p>
    <w:p w14:paraId="12DCCAFB" w14:textId="77777777" w:rsidR="00E561F8" w:rsidRPr="00E561F8" w:rsidRDefault="00E561F8" w:rsidP="00E561F8">
      <w:pPr>
        <w:spacing w:line="276" w:lineRule="auto"/>
        <w:rPr>
          <w:rFonts w:ascii="Calibri" w:hAnsi="Calibri"/>
        </w:rPr>
      </w:pPr>
      <w:r w:rsidRPr="00E561F8">
        <w:rPr>
          <w:rFonts w:ascii="Calibri" w:hAnsi="Calibri"/>
        </w:rPr>
        <w:t xml:space="preserve">When you live a righteous life, your kids will be blessed. “What if my kids don't do everything I told them to?” They probably won't. But your example is going to have a profound impact over their lives. Don't forget that. You do what is right, you do what honors God, you set that bar high in the family, and your kids will be blessed by that. How blessed is a kid who had a mom who loved God. How blessed is a boy to say, “My dad loved the Lord.” That’s a blessing. </w:t>
      </w:r>
    </w:p>
    <w:p w14:paraId="3B63AF4A" w14:textId="77777777" w:rsidR="00E561F8" w:rsidRPr="00E561F8" w:rsidRDefault="00E561F8" w:rsidP="00E561F8">
      <w:pPr>
        <w:spacing w:line="276" w:lineRule="auto"/>
        <w:rPr>
          <w:rFonts w:ascii="Calibri" w:hAnsi="Calibri"/>
        </w:rPr>
      </w:pPr>
    </w:p>
    <w:p w14:paraId="7A4874E2" w14:textId="77777777" w:rsidR="00E561F8" w:rsidRPr="00E561F8" w:rsidRDefault="00E561F8" w:rsidP="00E561F8">
      <w:pPr>
        <w:spacing w:line="276" w:lineRule="auto"/>
        <w:rPr>
          <w:rFonts w:ascii="Calibri" w:hAnsi="Calibri"/>
        </w:rPr>
      </w:pPr>
      <w:r w:rsidRPr="00E561F8">
        <w:rPr>
          <w:rFonts w:ascii="Calibri" w:hAnsi="Calibri"/>
        </w:rPr>
        <w:t xml:space="preserve">Some of you, even if you're married to somebody who’s not a believer, what can you do? I know things are tough at home. I know you wish that your wife would join you at church. But what does God want you to do today? How can you turn your heart to the Lord? What can God do in you? “As for me and my house, we will serve the Lord.” </w:t>
      </w:r>
    </w:p>
    <w:p w14:paraId="48B8FB7C" w14:textId="77777777" w:rsidR="00E561F8" w:rsidRPr="00E561F8" w:rsidRDefault="00E561F8" w:rsidP="00E561F8">
      <w:pPr>
        <w:spacing w:line="276" w:lineRule="auto"/>
        <w:rPr>
          <w:rFonts w:ascii="Calibri" w:hAnsi="Calibri"/>
        </w:rPr>
      </w:pPr>
    </w:p>
    <w:p w14:paraId="7B94A7C6" w14:textId="77777777" w:rsidR="00E561F8" w:rsidRPr="00E561F8" w:rsidRDefault="00E561F8" w:rsidP="00E561F8">
      <w:pPr>
        <w:spacing w:line="276" w:lineRule="auto"/>
        <w:rPr>
          <w:rFonts w:ascii="Calibri" w:hAnsi="Calibri"/>
        </w:rPr>
      </w:pPr>
      <w:r w:rsidRPr="00E561F8">
        <w:rPr>
          <w:rFonts w:ascii="Calibri" w:hAnsi="Calibri"/>
        </w:rPr>
        <w:lastRenderedPageBreak/>
        <w:t xml:space="preserve">Sometimes it's easy to look back at all these Bible characters and say, “It was easy to serve God back in the day.” In the Bible days, everybody spoke in those and </w:t>
      </w:r>
      <w:proofErr w:type="spellStart"/>
      <w:r w:rsidRPr="00E561F8">
        <w:rPr>
          <w:rFonts w:ascii="Calibri" w:hAnsi="Calibri"/>
        </w:rPr>
        <w:t>thous</w:t>
      </w:r>
      <w:proofErr w:type="spellEnd"/>
      <w:r w:rsidRPr="00E561F8">
        <w:rPr>
          <w:rFonts w:ascii="Calibri" w:hAnsi="Calibri"/>
        </w:rPr>
        <w:t xml:space="preserve">. It was like, “Whoa, that was easy.” The Bible characters had it even harder than you may have it. Did you know that? </w:t>
      </w:r>
    </w:p>
    <w:p w14:paraId="10F54E12" w14:textId="77777777" w:rsidR="00E561F8" w:rsidRPr="00E561F8" w:rsidRDefault="00E561F8" w:rsidP="00E561F8">
      <w:pPr>
        <w:spacing w:line="276" w:lineRule="auto"/>
        <w:rPr>
          <w:rFonts w:ascii="Calibri" w:hAnsi="Calibri"/>
        </w:rPr>
      </w:pPr>
    </w:p>
    <w:p w14:paraId="2DC0B4D3" w14:textId="77777777" w:rsidR="00E561F8" w:rsidRPr="00E561F8" w:rsidRDefault="00E561F8" w:rsidP="00E561F8">
      <w:pPr>
        <w:spacing w:line="276" w:lineRule="auto"/>
        <w:rPr>
          <w:rFonts w:ascii="Calibri" w:hAnsi="Calibri"/>
        </w:rPr>
      </w:pPr>
      <w:r w:rsidRPr="00E561F8">
        <w:rPr>
          <w:rFonts w:ascii="Calibri" w:hAnsi="Calibri"/>
        </w:rPr>
        <w:t>Think about the time of Noah. Noah builds an ark for 100 years. His neighbors thought he was crazy. The neighborhood association was sending him some dirty letters about that big ark in his backyard. That’s crazy. The Bible tells us that the world was so wicked that God destroyed it with water. Those are some bad people. Can you imagine trying to follow God in the time of Noah?</w:t>
      </w:r>
    </w:p>
    <w:p w14:paraId="54E5C38A" w14:textId="77777777" w:rsidR="00E561F8" w:rsidRPr="00E561F8" w:rsidRDefault="00E561F8" w:rsidP="00E561F8">
      <w:pPr>
        <w:spacing w:line="276" w:lineRule="auto"/>
        <w:rPr>
          <w:rFonts w:ascii="Calibri" w:hAnsi="Calibri"/>
        </w:rPr>
      </w:pPr>
    </w:p>
    <w:p w14:paraId="0D8B6A84" w14:textId="77777777" w:rsidR="00E561F8" w:rsidRPr="00E561F8" w:rsidRDefault="00E561F8" w:rsidP="00E561F8">
      <w:pPr>
        <w:spacing w:line="276" w:lineRule="auto"/>
        <w:rPr>
          <w:rFonts w:ascii="Calibri" w:hAnsi="Calibri"/>
        </w:rPr>
      </w:pPr>
      <w:r w:rsidRPr="00E561F8">
        <w:rPr>
          <w:rFonts w:ascii="Calibri" w:hAnsi="Calibri"/>
        </w:rPr>
        <w:t>Abraham was the only believer in his family. Everybody else worshipped other deities. He left his homeland and went to another land.</w:t>
      </w:r>
    </w:p>
    <w:p w14:paraId="3881F437" w14:textId="77777777" w:rsidR="00E561F8" w:rsidRPr="00E561F8" w:rsidRDefault="00E561F8" w:rsidP="00E561F8">
      <w:pPr>
        <w:spacing w:line="276" w:lineRule="auto"/>
        <w:rPr>
          <w:rFonts w:ascii="Calibri" w:hAnsi="Calibri"/>
        </w:rPr>
      </w:pPr>
    </w:p>
    <w:p w14:paraId="6C82A68A" w14:textId="77777777" w:rsidR="00E561F8" w:rsidRPr="00E561F8" w:rsidRDefault="00E561F8" w:rsidP="00E561F8">
      <w:pPr>
        <w:spacing w:line="276" w:lineRule="auto"/>
        <w:rPr>
          <w:rFonts w:ascii="Calibri" w:hAnsi="Calibri"/>
        </w:rPr>
      </w:pPr>
      <w:r w:rsidRPr="00E561F8">
        <w:rPr>
          <w:rFonts w:ascii="Calibri" w:hAnsi="Calibri"/>
        </w:rPr>
        <w:t xml:space="preserve">You want to talk about tough? Elijah (back to Mount Carmel) stands there by himself with all of the false prophets on the other side. Elijah says, “Choose who you're going to serve.” It's hard. He's hiding out. Much of Elijah’s prophetic ministry, he was a fugitive. Hiding down at the brook, letting the ravens bring him those biblical burgers and drinking out of the brook. It’s amazing. </w:t>
      </w:r>
    </w:p>
    <w:p w14:paraId="6B3BDDB0" w14:textId="77777777" w:rsidR="00E561F8" w:rsidRPr="00E561F8" w:rsidRDefault="00E561F8" w:rsidP="00E561F8">
      <w:pPr>
        <w:spacing w:line="276" w:lineRule="auto"/>
        <w:rPr>
          <w:rFonts w:ascii="Calibri" w:hAnsi="Calibri"/>
        </w:rPr>
      </w:pPr>
    </w:p>
    <w:p w14:paraId="72B495F5" w14:textId="77777777" w:rsidR="00E561F8" w:rsidRPr="00E561F8" w:rsidRDefault="00E561F8" w:rsidP="00E561F8">
      <w:pPr>
        <w:spacing w:line="276" w:lineRule="auto"/>
        <w:rPr>
          <w:rFonts w:ascii="Calibri" w:hAnsi="Calibri"/>
        </w:rPr>
      </w:pPr>
      <w:r w:rsidRPr="00E561F8">
        <w:rPr>
          <w:rFonts w:ascii="Calibri" w:hAnsi="Calibri"/>
        </w:rPr>
        <w:t xml:space="preserve">Daniel was faithful to God. They stuck him in a lion's den about that. That's pretty tough. </w:t>
      </w:r>
    </w:p>
    <w:p w14:paraId="14E9BCEF" w14:textId="77777777" w:rsidR="00E561F8" w:rsidRPr="00E561F8" w:rsidRDefault="00E561F8" w:rsidP="00E561F8">
      <w:pPr>
        <w:spacing w:line="276" w:lineRule="auto"/>
        <w:rPr>
          <w:rFonts w:ascii="Calibri" w:hAnsi="Calibri"/>
        </w:rPr>
      </w:pPr>
    </w:p>
    <w:p w14:paraId="6601EA13" w14:textId="77777777" w:rsidR="00E561F8" w:rsidRPr="00E561F8" w:rsidRDefault="00E561F8" w:rsidP="00E561F8">
      <w:pPr>
        <w:spacing w:line="276" w:lineRule="auto"/>
        <w:rPr>
          <w:rFonts w:ascii="Calibri" w:hAnsi="Calibri"/>
        </w:rPr>
      </w:pPr>
      <w:r w:rsidRPr="00E561F8">
        <w:rPr>
          <w:rFonts w:ascii="Calibri" w:hAnsi="Calibri"/>
        </w:rPr>
        <w:t>It is never easy to serve God. But I want to tell you, it is always rewarding.</w:t>
      </w:r>
    </w:p>
    <w:p w14:paraId="727DBF27" w14:textId="77777777" w:rsidR="00E561F8" w:rsidRPr="00E561F8" w:rsidRDefault="00E561F8" w:rsidP="00E561F8">
      <w:pPr>
        <w:spacing w:line="276" w:lineRule="auto"/>
        <w:rPr>
          <w:rFonts w:ascii="Calibri" w:hAnsi="Calibri"/>
        </w:rPr>
      </w:pPr>
    </w:p>
    <w:p w14:paraId="5D1B3CB8" w14:textId="77777777" w:rsidR="00E561F8" w:rsidRPr="00E561F8" w:rsidRDefault="00E561F8" w:rsidP="00E561F8">
      <w:pPr>
        <w:spacing w:line="276" w:lineRule="auto"/>
        <w:rPr>
          <w:rFonts w:ascii="Calibri" w:hAnsi="Calibri"/>
        </w:rPr>
      </w:pPr>
      <w:r w:rsidRPr="00E561F8">
        <w:rPr>
          <w:rFonts w:ascii="Calibri" w:hAnsi="Calibri"/>
        </w:rPr>
        <w:t xml:space="preserve">You'll set that example for your family. We need a winning commitment. </w:t>
      </w:r>
    </w:p>
    <w:p w14:paraId="78F53AED" w14:textId="77777777" w:rsidR="00E561F8" w:rsidRPr="00E561F8" w:rsidRDefault="00E561F8" w:rsidP="00E561F8">
      <w:pPr>
        <w:spacing w:line="276" w:lineRule="auto"/>
        <w:rPr>
          <w:rFonts w:ascii="Calibri" w:hAnsi="Calibri"/>
        </w:rPr>
      </w:pPr>
    </w:p>
    <w:p w14:paraId="72E29F5D" w14:textId="77777777" w:rsidR="00E561F8" w:rsidRPr="00E561F8" w:rsidRDefault="00E561F8" w:rsidP="00E561F8">
      <w:pPr>
        <w:spacing w:line="276" w:lineRule="auto"/>
        <w:rPr>
          <w:rFonts w:ascii="Calibri" w:hAnsi="Calibri"/>
        </w:rPr>
      </w:pPr>
      <w:r w:rsidRPr="00E561F8">
        <w:rPr>
          <w:rFonts w:ascii="Calibri" w:hAnsi="Calibri"/>
          <w:b/>
          <w:bCs/>
        </w:rPr>
        <w:t>2. Winning Culture</w:t>
      </w:r>
    </w:p>
    <w:p w14:paraId="7B08A9FE" w14:textId="77777777" w:rsidR="00E561F8" w:rsidRPr="00E561F8" w:rsidRDefault="00E561F8" w:rsidP="00E561F8">
      <w:pPr>
        <w:spacing w:line="276" w:lineRule="auto"/>
        <w:rPr>
          <w:rFonts w:ascii="Calibri" w:hAnsi="Calibri"/>
        </w:rPr>
      </w:pPr>
    </w:p>
    <w:p w14:paraId="166E752E" w14:textId="77777777" w:rsidR="00E561F8" w:rsidRPr="00E561F8" w:rsidRDefault="00E561F8" w:rsidP="00E561F8">
      <w:pPr>
        <w:spacing w:line="276" w:lineRule="auto"/>
        <w:rPr>
          <w:rFonts w:ascii="Calibri" w:hAnsi="Calibri"/>
        </w:rPr>
      </w:pPr>
      <w:r w:rsidRPr="00E561F8">
        <w:rPr>
          <w:rFonts w:ascii="Calibri" w:hAnsi="Calibri"/>
        </w:rPr>
        <w:t xml:space="preserve">Raising great kids and developing a great home, there's a winning culture. Every home has a culture. Every business has a culture. Every church has a culture. Every family has a culture. You have a culture in the home. A lot of times the culture in the home is just the culture by default. But I want you to have a culture that is not by default, but it is by design. I want you to design the culture of your home. </w:t>
      </w:r>
    </w:p>
    <w:p w14:paraId="26921B96" w14:textId="77777777" w:rsidR="00E561F8" w:rsidRPr="00E561F8" w:rsidRDefault="00E561F8" w:rsidP="00E561F8">
      <w:pPr>
        <w:spacing w:line="276" w:lineRule="auto"/>
        <w:rPr>
          <w:rFonts w:ascii="Calibri" w:hAnsi="Calibri"/>
        </w:rPr>
      </w:pPr>
    </w:p>
    <w:p w14:paraId="4E3913F8" w14:textId="77777777" w:rsidR="00E561F8" w:rsidRPr="00E561F8" w:rsidRDefault="00E561F8" w:rsidP="00E561F8">
      <w:pPr>
        <w:spacing w:line="276" w:lineRule="auto"/>
        <w:rPr>
          <w:rFonts w:ascii="Calibri" w:hAnsi="Calibri"/>
        </w:rPr>
      </w:pPr>
      <w:r w:rsidRPr="00E561F8">
        <w:rPr>
          <w:rFonts w:ascii="Calibri" w:hAnsi="Calibri"/>
        </w:rPr>
        <w:t xml:space="preserve">What do you want your family to be about? What do you want your marriage to be about? What do you want your household to be about? A culture is the climate of your home that you create by the things that you say and do. It's the climate. It's the climate of your marriage. It's the climate of your parental leadership. It's the culture. It's the environment. It’s the vibe. If we </w:t>
      </w:r>
      <w:r w:rsidRPr="00E561F8">
        <w:rPr>
          <w:rFonts w:ascii="Calibri" w:hAnsi="Calibri"/>
        </w:rPr>
        <w:lastRenderedPageBreak/>
        <w:t>have a vibe, a culture of yelling and screaming, then we establish a culture of anger and fear in the home. Does that make sense?</w:t>
      </w:r>
    </w:p>
    <w:p w14:paraId="7EC0000F" w14:textId="77777777" w:rsidR="00E561F8" w:rsidRPr="00E561F8" w:rsidRDefault="00E561F8" w:rsidP="00E561F8">
      <w:pPr>
        <w:spacing w:line="276" w:lineRule="auto"/>
        <w:rPr>
          <w:rFonts w:ascii="Calibri" w:hAnsi="Calibri"/>
        </w:rPr>
      </w:pPr>
    </w:p>
    <w:p w14:paraId="26CF4007" w14:textId="77777777" w:rsidR="00E561F8" w:rsidRPr="00E561F8" w:rsidRDefault="00E561F8" w:rsidP="00E561F8">
      <w:pPr>
        <w:spacing w:line="276" w:lineRule="auto"/>
        <w:rPr>
          <w:rFonts w:ascii="Calibri" w:hAnsi="Calibri"/>
        </w:rPr>
      </w:pPr>
      <w:r w:rsidRPr="00E561F8">
        <w:rPr>
          <w:rFonts w:ascii="Calibri" w:hAnsi="Calibri"/>
        </w:rPr>
        <w:t xml:space="preserve">If we have a culture of prayer, we will build faith in the home. We'll have a faith culture through prayer. </w:t>
      </w:r>
    </w:p>
    <w:p w14:paraId="77D81AB1" w14:textId="77777777" w:rsidR="00E561F8" w:rsidRPr="00E561F8" w:rsidRDefault="00E561F8" w:rsidP="00E561F8">
      <w:pPr>
        <w:spacing w:line="276" w:lineRule="auto"/>
        <w:rPr>
          <w:rFonts w:ascii="Calibri" w:hAnsi="Calibri"/>
        </w:rPr>
      </w:pPr>
    </w:p>
    <w:p w14:paraId="3884E373" w14:textId="77777777" w:rsidR="00E561F8" w:rsidRPr="00E561F8" w:rsidRDefault="00E561F8" w:rsidP="00E561F8">
      <w:pPr>
        <w:spacing w:line="276" w:lineRule="auto"/>
        <w:rPr>
          <w:rFonts w:ascii="Calibri" w:hAnsi="Calibri"/>
        </w:rPr>
      </w:pPr>
      <w:r w:rsidRPr="00E561F8">
        <w:rPr>
          <w:rFonts w:ascii="Calibri" w:hAnsi="Calibri"/>
        </w:rPr>
        <w:t xml:space="preserve">What's the culture of your home? Is it a culture by default or a culture by design? When there is a culture of love, there will be affection. When there is a culture of affirmation, there will be confidence and security that will come. What's the culture? </w:t>
      </w:r>
    </w:p>
    <w:p w14:paraId="5D168306" w14:textId="77777777" w:rsidR="00E561F8" w:rsidRPr="00E561F8" w:rsidRDefault="00E561F8" w:rsidP="00E561F8">
      <w:pPr>
        <w:spacing w:line="276" w:lineRule="auto"/>
        <w:rPr>
          <w:rFonts w:ascii="Calibri" w:hAnsi="Calibri"/>
        </w:rPr>
      </w:pPr>
    </w:p>
    <w:p w14:paraId="43AD6BA0" w14:textId="70C1292B" w:rsidR="00E561F8" w:rsidRPr="00E561F8" w:rsidRDefault="00E561F8" w:rsidP="00E561F8">
      <w:pPr>
        <w:spacing w:line="276" w:lineRule="auto"/>
        <w:rPr>
          <w:rFonts w:ascii="Calibri" w:hAnsi="Calibri"/>
        </w:rPr>
      </w:pPr>
      <w:r w:rsidRPr="00E561F8">
        <w:rPr>
          <w:rFonts w:ascii="Calibri" w:hAnsi="Calibri"/>
        </w:rPr>
        <w:t>Do you know what we need to see kids transformed by the power of Jesus? We need godly homes. We need well</w:t>
      </w:r>
      <w:r w:rsidR="00443C78">
        <w:rPr>
          <w:rFonts w:ascii="Calibri" w:hAnsi="Calibri"/>
        </w:rPr>
        <w:t>-</w:t>
      </w:r>
      <w:r w:rsidRPr="00E561F8">
        <w:rPr>
          <w:rFonts w:ascii="Calibri" w:hAnsi="Calibri"/>
        </w:rPr>
        <w:t>cultured homes with the power of Jesus. We need homes that lift up the word of God and lift up the Person of Jesus. We have to define that culture.</w:t>
      </w:r>
    </w:p>
    <w:p w14:paraId="6F06A8EC" w14:textId="77777777" w:rsidR="00E561F8" w:rsidRPr="00E561F8" w:rsidRDefault="00E561F8" w:rsidP="00E561F8">
      <w:pPr>
        <w:spacing w:line="276" w:lineRule="auto"/>
        <w:rPr>
          <w:rFonts w:ascii="Calibri" w:hAnsi="Calibri"/>
        </w:rPr>
      </w:pPr>
    </w:p>
    <w:p w14:paraId="6D8B50BB" w14:textId="77777777" w:rsidR="00E561F8" w:rsidRPr="00E561F8" w:rsidRDefault="00E561F8" w:rsidP="00E561F8">
      <w:pPr>
        <w:spacing w:line="276" w:lineRule="auto"/>
        <w:rPr>
          <w:rFonts w:ascii="Calibri" w:hAnsi="Calibri"/>
        </w:rPr>
      </w:pPr>
      <w:r w:rsidRPr="00E561F8">
        <w:rPr>
          <w:rFonts w:ascii="Calibri" w:hAnsi="Calibri"/>
        </w:rPr>
        <w:t>“Train up a child in the way he should go, and when he is old he will not depart from it” (Proverbs 22:6).</w:t>
      </w:r>
    </w:p>
    <w:p w14:paraId="14A4FE76" w14:textId="77777777" w:rsidR="00E561F8" w:rsidRPr="00E561F8" w:rsidRDefault="00E561F8" w:rsidP="00E561F8">
      <w:pPr>
        <w:spacing w:line="276" w:lineRule="auto"/>
        <w:rPr>
          <w:rFonts w:ascii="Calibri" w:hAnsi="Calibri"/>
        </w:rPr>
      </w:pPr>
    </w:p>
    <w:p w14:paraId="18C2B755" w14:textId="77777777" w:rsidR="00E561F8" w:rsidRPr="00E561F8" w:rsidRDefault="00E561F8" w:rsidP="00E561F8">
      <w:pPr>
        <w:spacing w:line="276" w:lineRule="auto"/>
        <w:rPr>
          <w:rFonts w:ascii="Calibri" w:hAnsi="Calibri"/>
        </w:rPr>
      </w:pPr>
      <w:r w:rsidRPr="00E561F8">
        <w:rPr>
          <w:rFonts w:ascii="Calibri" w:hAnsi="Calibri"/>
        </w:rPr>
        <w:t>That's culture. How do you do that? You build a godly culture in the home.</w:t>
      </w:r>
    </w:p>
    <w:p w14:paraId="00FFEFC8" w14:textId="77777777" w:rsidR="00E561F8" w:rsidRPr="00E561F8" w:rsidRDefault="00E561F8" w:rsidP="00E561F8">
      <w:pPr>
        <w:spacing w:line="276" w:lineRule="auto"/>
        <w:rPr>
          <w:rFonts w:ascii="Calibri" w:hAnsi="Calibri"/>
        </w:rPr>
      </w:pPr>
    </w:p>
    <w:p w14:paraId="759E6C19" w14:textId="77777777" w:rsidR="00E561F8" w:rsidRPr="00E561F8" w:rsidRDefault="00E561F8" w:rsidP="00E561F8">
      <w:pPr>
        <w:spacing w:line="276" w:lineRule="auto"/>
        <w:rPr>
          <w:rFonts w:ascii="Calibri" w:hAnsi="Calibri"/>
        </w:rPr>
      </w:pPr>
      <w:r w:rsidRPr="00E561F8">
        <w:rPr>
          <w:rFonts w:ascii="Calibri" w:hAnsi="Calibri"/>
        </w:rPr>
        <w:t xml:space="preserve">Too many times people think, “I’m going to get my kids to do right by giving them lists of things to do and shaming them when they don't.” But we're not thinking about the culture of the home. What's the culture? The culture is often defined by what we celebrate. What you celebrate in the home will become the reality of what the home is all about. What are you celebrating in the home? </w:t>
      </w:r>
    </w:p>
    <w:p w14:paraId="59A5EDDF" w14:textId="77777777" w:rsidR="00E561F8" w:rsidRPr="00E561F8" w:rsidRDefault="00E561F8" w:rsidP="00E561F8">
      <w:pPr>
        <w:spacing w:line="276" w:lineRule="auto"/>
        <w:rPr>
          <w:rFonts w:ascii="Calibri" w:hAnsi="Calibri"/>
        </w:rPr>
      </w:pPr>
    </w:p>
    <w:p w14:paraId="4DA373E1" w14:textId="77777777" w:rsidR="00E561F8" w:rsidRPr="00E561F8" w:rsidRDefault="00E561F8" w:rsidP="00E561F8">
      <w:pPr>
        <w:spacing w:line="276" w:lineRule="auto"/>
        <w:rPr>
          <w:rFonts w:ascii="Calibri" w:hAnsi="Calibri"/>
        </w:rPr>
      </w:pPr>
      <w:r w:rsidRPr="00E561F8">
        <w:rPr>
          <w:rFonts w:ascii="Calibri" w:hAnsi="Calibri"/>
        </w:rPr>
        <w:t xml:space="preserve">I've never forced my kids to read the Bible. But I do strongly encourage it and I do celebrate it when they do it. My daughter has a reading goal for school. She has to read some book 15 minutes a day. Guess what book she chose to read? She chose to read the Bible. She reads other books too. But she has been reading the Bible. We have been celebrating that. I've been telling her, “That's awesome. Good for you. What did you learn? Oh, you read about Moses. Tell me about Moses.” That kind of thing. We're having dialogues. She's getting school credit and she's honoring God. How great is that? That’s a great combination. I’m for that. We celebrate those things. </w:t>
      </w:r>
    </w:p>
    <w:p w14:paraId="12A15FD9" w14:textId="77777777" w:rsidR="00E561F8" w:rsidRPr="00E561F8" w:rsidRDefault="00E561F8" w:rsidP="00E561F8">
      <w:pPr>
        <w:spacing w:line="276" w:lineRule="auto"/>
        <w:rPr>
          <w:rFonts w:ascii="Calibri" w:hAnsi="Calibri"/>
        </w:rPr>
      </w:pPr>
    </w:p>
    <w:p w14:paraId="53E6CAE4" w14:textId="77777777" w:rsidR="00E561F8" w:rsidRPr="00E561F8" w:rsidRDefault="00E561F8" w:rsidP="00E561F8">
      <w:pPr>
        <w:spacing w:line="276" w:lineRule="auto"/>
        <w:rPr>
          <w:rFonts w:ascii="Calibri" w:hAnsi="Calibri"/>
        </w:rPr>
      </w:pPr>
      <w:r w:rsidRPr="00E561F8">
        <w:rPr>
          <w:rFonts w:ascii="Calibri" w:hAnsi="Calibri"/>
        </w:rPr>
        <w:t xml:space="preserve">What are you celebrating? Dads, what are you affirming in your kids? Moms, what are you celebrating with the kids? I know it's easy to point out everything they're doing wrong. But we </w:t>
      </w:r>
      <w:r w:rsidRPr="00E561F8">
        <w:rPr>
          <w:rFonts w:ascii="Calibri" w:hAnsi="Calibri"/>
        </w:rPr>
        <w:lastRenderedPageBreak/>
        <w:t xml:space="preserve">have to celebrate some things. What we celebrate is what will become reinforced. What's the culture of the home? </w:t>
      </w:r>
    </w:p>
    <w:p w14:paraId="58027C78" w14:textId="77777777" w:rsidR="00E561F8" w:rsidRPr="00E561F8" w:rsidRDefault="00E561F8" w:rsidP="00E561F8">
      <w:pPr>
        <w:spacing w:line="276" w:lineRule="auto"/>
        <w:rPr>
          <w:rFonts w:ascii="Calibri" w:hAnsi="Calibri"/>
        </w:rPr>
      </w:pPr>
    </w:p>
    <w:p w14:paraId="726DFA28" w14:textId="77777777" w:rsidR="00E561F8" w:rsidRPr="00E561F8" w:rsidRDefault="00E561F8" w:rsidP="00E561F8">
      <w:pPr>
        <w:spacing w:line="276" w:lineRule="auto"/>
        <w:rPr>
          <w:rFonts w:ascii="Calibri" w:hAnsi="Calibri"/>
        </w:rPr>
      </w:pPr>
      <w:r w:rsidRPr="00E561F8">
        <w:rPr>
          <w:rFonts w:ascii="Calibri" w:hAnsi="Calibri"/>
        </w:rPr>
        <w:t xml:space="preserve">We ought to have a team culture in the home. A team culture – a family is the safe place where hurts can be shared and where we help one another. There’s that safety in the home. We’re all on the same team. </w:t>
      </w:r>
    </w:p>
    <w:p w14:paraId="0022C653" w14:textId="77777777" w:rsidR="00E561F8" w:rsidRPr="00E561F8" w:rsidRDefault="00E561F8" w:rsidP="00E561F8">
      <w:pPr>
        <w:spacing w:line="276" w:lineRule="auto"/>
        <w:rPr>
          <w:rFonts w:ascii="Calibri" w:hAnsi="Calibri"/>
        </w:rPr>
      </w:pPr>
    </w:p>
    <w:p w14:paraId="0DC88724" w14:textId="77777777" w:rsidR="00443C78" w:rsidRDefault="00E561F8" w:rsidP="00E561F8">
      <w:pPr>
        <w:spacing w:line="276" w:lineRule="auto"/>
        <w:rPr>
          <w:rFonts w:ascii="Calibri" w:hAnsi="Calibri"/>
        </w:rPr>
      </w:pPr>
      <w:r w:rsidRPr="00E561F8">
        <w:rPr>
          <w:rFonts w:ascii="Calibri" w:hAnsi="Calibri"/>
        </w:rPr>
        <w:t xml:space="preserve">My little boy got upset a few months ago. He ran in the house, crying. He went up to his bedroom, slammed the door. He was upset. I could hear him crying. I walked up there and said, “What in the world is going on?” He said, “I don't want to talk about it.” He was upset. He was mad. I said, “Son, we need to talk about it because there's nobody that is on your team more than me. Your mom and I pray for you. We will defend you. We will fight for you. We're a family. I'm on your team. Tell me what is going on.” </w:t>
      </w:r>
    </w:p>
    <w:p w14:paraId="38DA5F51" w14:textId="77777777" w:rsidR="00443C78" w:rsidRDefault="00443C78" w:rsidP="00E561F8">
      <w:pPr>
        <w:spacing w:line="276" w:lineRule="auto"/>
        <w:rPr>
          <w:rFonts w:ascii="Calibri" w:hAnsi="Calibri"/>
        </w:rPr>
      </w:pPr>
    </w:p>
    <w:p w14:paraId="511EFFF2" w14:textId="620A66FB" w:rsidR="00E561F8" w:rsidRPr="00E561F8" w:rsidRDefault="00E561F8" w:rsidP="00E561F8">
      <w:pPr>
        <w:spacing w:line="276" w:lineRule="auto"/>
        <w:rPr>
          <w:rFonts w:ascii="Calibri" w:hAnsi="Calibri"/>
        </w:rPr>
      </w:pPr>
      <w:r w:rsidRPr="00E561F8">
        <w:rPr>
          <w:rFonts w:ascii="Calibri" w:hAnsi="Calibri"/>
        </w:rPr>
        <w:t>We need a team. The family is the place where we share our hurts and struggles. It’s not the place that we have to act like we have it all together all the time. We need family. We need that culture of being able to share</w:t>
      </w:r>
      <w:r w:rsidR="00443C78">
        <w:rPr>
          <w:rFonts w:ascii="Calibri" w:hAnsi="Calibri"/>
        </w:rPr>
        <w:t>,</w:t>
      </w:r>
      <w:r w:rsidRPr="00E561F8">
        <w:rPr>
          <w:rFonts w:ascii="Calibri" w:hAnsi="Calibri"/>
        </w:rPr>
        <w:t xml:space="preserve"> to pray for each other</w:t>
      </w:r>
      <w:r w:rsidR="00443C78">
        <w:rPr>
          <w:rFonts w:ascii="Calibri" w:hAnsi="Calibri"/>
        </w:rPr>
        <w:t>,</w:t>
      </w:r>
      <w:r w:rsidRPr="00E561F8">
        <w:rPr>
          <w:rFonts w:ascii="Calibri" w:hAnsi="Calibri"/>
        </w:rPr>
        <w:t xml:space="preserve"> and to love each other. We need the team culture.</w:t>
      </w:r>
    </w:p>
    <w:p w14:paraId="2D4DBDAF" w14:textId="77777777" w:rsidR="00E561F8" w:rsidRPr="00E561F8" w:rsidRDefault="00E561F8" w:rsidP="00E561F8">
      <w:pPr>
        <w:spacing w:line="276" w:lineRule="auto"/>
        <w:rPr>
          <w:rFonts w:ascii="Calibri" w:hAnsi="Calibri"/>
        </w:rPr>
      </w:pPr>
    </w:p>
    <w:p w14:paraId="1A72B17A" w14:textId="441D8852" w:rsidR="00E561F8" w:rsidRPr="00E561F8" w:rsidRDefault="00E561F8" w:rsidP="00E561F8">
      <w:pPr>
        <w:spacing w:line="276" w:lineRule="auto"/>
        <w:rPr>
          <w:rFonts w:ascii="Calibri" w:hAnsi="Calibri"/>
        </w:rPr>
      </w:pPr>
      <w:r w:rsidRPr="00E561F8">
        <w:rPr>
          <w:rFonts w:ascii="Calibri" w:hAnsi="Calibri"/>
        </w:rPr>
        <w:t xml:space="preserve">We need a culture of excellence as well. We need to teach kids who to be friends with. We need to teach kids about following through with commitments. We need to teach kids about giving God their very best. Because that's what God wants. God doesn't want our leftovers. God wants our very best. A culture of excellence in the home. </w:t>
      </w:r>
    </w:p>
    <w:p w14:paraId="3D0F5310" w14:textId="77777777" w:rsidR="00E561F8" w:rsidRPr="00E561F8" w:rsidRDefault="00E561F8" w:rsidP="00E561F8">
      <w:pPr>
        <w:spacing w:line="276" w:lineRule="auto"/>
        <w:rPr>
          <w:rFonts w:ascii="Calibri" w:hAnsi="Calibri"/>
        </w:rPr>
      </w:pPr>
    </w:p>
    <w:p w14:paraId="0FF25A11" w14:textId="77777777" w:rsidR="00E561F8" w:rsidRPr="00E561F8" w:rsidRDefault="00E561F8" w:rsidP="00E561F8">
      <w:pPr>
        <w:spacing w:line="276" w:lineRule="auto"/>
        <w:rPr>
          <w:rFonts w:ascii="Calibri" w:hAnsi="Calibri"/>
        </w:rPr>
      </w:pPr>
      <w:r w:rsidRPr="00E561F8">
        <w:rPr>
          <w:rFonts w:ascii="Calibri" w:hAnsi="Calibri"/>
        </w:rPr>
        <w:t xml:space="preserve">Then we need that Christ-centered culture, where the question that our kids are asking themselves is hopefully the question that the parents are asking themselves. What does Christ think about this? What does Jesus think about this decision? What does Jesus think about that? What does Jesus think about this? If we can get kids to ask that question, we have done a killer job as a parent. Awesome. Christ-centered culture. We celebrate those things. </w:t>
      </w:r>
    </w:p>
    <w:p w14:paraId="5F75FC11" w14:textId="77777777" w:rsidR="00E561F8" w:rsidRPr="00E561F8" w:rsidRDefault="00E561F8" w:rsidP="00E561F8">
      <w:pPr>
        <w:spacing w:line="276" w:lineRule="auto"/>
        <w:rPr>
          <w:rFonts w:ascii="Calibri" w:hAnsi="Calibri"/>
        </w:rPr>
      </w:pPr>
    </w:p>
    <w:p w14:paraId="4C53F35D" w14:textId="77777777" w:rsidR="00E561F8" w:rsidRPr="00E561F8" w:rsidRDefault="00E561F8" w:rsidP="00E561F8">
      <w:pPr>
        <w:spacing w:line="276" w:lineRule="auto"/>
        <w:rPr>
          <w:rFonts w:ascii="Calibri" w:hAnsi="Calibri"/>
        </w:rPr>
      </w:pPr>
      <w:r w:rsidRPr="00E561F8">
        <w:rPr>
          <w:rFonts w:ascii="Calibri" w:hAnsi="Calibri"/>
        </w:rPr>
        <w:t>The Bible speaks of culture:</w:t>
      </w:r>
    </w:p>
    <w:p w14:paraId="4BAC12CC" w14:textId="77777777" w:rsidR="00E561F8" w:rsidRPr="00E561F8" w:rsidRDefault="00E561F8" w:rsidP="00E561F8">
      <w:pPr>
        <w:spacing w:line="276" w:lineRule="auto"/>
        <w:rPr>
          <w:rFonts w:ascii="Calibri" w:hAnsi="Calibri"/>
        </w:rPr>
      </w:pPr>
    </w:p>
    <w:p w14:paraId="2359F80C" w14:textId="3C038329" w:rsidR="00E561F8" w:rsidRPr="00E561F8" w:rsidRDefault="00E561F8" w:rsidP="00E561F8">
      <w:pPr>
        <w:spacing w:line="276" w:lineRule="auto"/>
        <w:rPr>
          <w:rFonts w:ascii="Calibri" w:hAnsi="Calibri"/>
        </w:rPr>
      </w:pPr>
      <w:r w:rsidRPr="00E561F8">
        <w:rPr>
          <w:rFonts w:ascii="Calibri" w:hAnsi="Calibri"/>
        </w:rPr>
        <w:t>“Children are a gift from the Lord; they are a reward from him. Children born to a young man are like arrows in a warrior’s hands. How joyful is the man whose quiver is full of them!” (Psalm 127:3-5).</w:t>
      </w:r>
    </w:p>
    <w:p w14:paraId="4D8DB954" w14:textId="77777777" w:rsidR="00E561F8" w:rsidRPr="00E561F8" w:rsidRDefault="00E561F8" w:rsidP="00E561F8">
      <w:pPr>
        <w:spacing w:line="276" w:lineRule="auto"/>
        <w:rPr>
          <w:rFonts w:ascii="Calibri" w:hAnsi="Calibri"/>
        </w:rPr>
      </w:pPr>
    </w:p>
    <w:p w14:paraId="510BA49B" w14:textId="77777777" w:rsidR="00E561F8" w:rsidRPr="00E561F8" w:rsidRDefault="00E561F8" w:rsidP="00E561F8">
      <w:pPr>
        <w:spacing w:line="276" w:lineRule="auto"/>
        <w:rPr>
          <w:rFonts w:ascii="Calibri" w:hAnsi="Calibri"/>
        </w:rPr>
      </w:pPr>
      <w:r w:rsidRPr="00E561F8">
        <w:rPr>
          <w:rFonts w:ascii="Calibri" w:hAnsi="Calibri"/>
        </w:rPr>
        <w:lastRenderedPageBreak/>
        <w:t>The Bible says, “Kids are a blessing, but kids are like arrows.” In order for arrows to be effective, they have to be shaped.</w:t>
      </w:r>
    </w:p>
    <w:p w14:paraId="46B6A706" w14:textId="77777777" w:rsidR="00E561F8" w:rsidRPr="00E561F8" w:rsidRDefault="00E561F8" w:rsidP="00E561F8">
      <w:pPr>
        <w:spacing w:line="276" w:lineRule="auto"/>
        <w:rPr>
          <w:rFonts w:ascii="Calibri" w:hAnsi="Calibri"/>
        </w:rPr>
      </w:pPr>
    </w:p>
    <w:p w14:paraId="68326D6A" w14:textId="77777777" w:rsidR="00E561F8" w:rsidRPr="00E561F8" w:rsidRDefault="00E561F8" w:rsidP="00E561F8">
      <w:pPr>
        <w:spacing w:line="276" w:lineRule="auto"/>
        <w:rPr>
          <w:rFonts w:ascii="Calibri" w:hAnsi="Calibri"/>
        </w:rPr>
      </w:pPr>
      <w:r w:rsidRPr="00E561F8">
        <w:rPr>
          <w:rFonts w:ascii="Calibri" w:hAnsi="Calibri"/>
        </w:rPr>
        <w:t xml:space="preserve">I have a broken arrow right here. </w:t>
      </w:r>
      <w:r w:rsidRPr="00E561F8">
        <w:rPr>
          <w:rFonts w:ascii="Calibri" w:hAnsi="Calibri"/>
          <w:i/>
          <w:iCs/>
        </w:rPr>
        <w:t xml:space="preserve">[Pastor holds up broken arrow.] </w:t>
      </w:r>
      <w:r w:rsidRPr="00E561F8">
        <w:rPr>
          <w:rFonts w:ascii="Calibri" w:hAnsi="Calibri"/>
        </w:rPr>
        <w:t>I just have one feather. It isn’t going to fly very straight.</w:t>
      </w:r>
    </w:p>
    <w:p w14:paraId="719C6C59" w14:textId="77777777" w:rsidR="00E561F8" w:rsidRPr="00E561F8" w:rsidRDefault="00E561F8" w:rsidP="00E561F8">
      <w:pPr>
        <w:spacing w:line="276" w:lineRule="auto"/>
        <w:rPr>
          <w:rFonts w:ascii="Calibri" w:hAnsi="Calibri"/>
        </w:rPr>
      </w:pPr>
    </w:p>
    <w:p w14:paraId="18F5814E" w14:textId="77777777" w:rsidR="00E561F8" w:rsidRPr="00E561F8" w:rsidRDefault="00E561F8" w:rsidP="00E561F8">
      <w:pPr>
        <w:spacing w:line="276" w:lineRule="auto"/>
        <w:rPr>
          <w:rFonts w:ascii="Calibri" w:hAnsi="Calibri"/>
          <w:i/>
          <w:iCs/>
        </w:rPr>
      </w:pPr>
      <w:r w:rsidRPr="00E561F8">
        <w:rPr>
          <w:rFonts w:ascii="Calibri" w:hAnsi="Calibri"/>
        </w:rPr>
        <w:t xml:space="preserve">In the ancient world, a warrior would spend great time whittling, shaping, molding that arrow to make sure it was perfectly straight. Because if it isn’t straight it isn’t going to hit the target. It’s going to be no good. You’re shooting one of your own guys with something like this that’s falling apart. </w:t>
      </w:r>
      <w:r w:rsidRPr="00E561F8">
        <w:rPr>
          <w:rFonts w:ascii="Calibri" w:hAnsi="Calibri"/>
          <w:i/>
          <w:iCs/>
        </w:rPr>
        <w:t>[Pastor puts down broken arrow.]</w:t>
      </w:r>
    </w:p>
    <w:p w14:paraId="1D6E4144" w14:textId="77777777" w:rsidR="00E561F8" w:rsidRPr="00E561F8" w:rsidRDefault="00E561F8" w:rsidP="00E561F8">
      <w:pPr>
        <w:spacing w:line="276" w:lineRule="auto"/>
        <w:rPr>
          <w:rFonts w:ascii="Calibri" w:hAnsi="Calibri"/>
        </w:rPr>
      </w:pPr>
    </w:p>
    <w:p w14:paraId="29CA7C76" w14:textId="5A78ECC7" w:rsidR="00E561F8" w:rsidRPr="00E561F8" w:rsidRDefault="00E561F8" w:rsidP="00E561F8">
      <w:pPr>
        <w:spacing w:line="276" w:lineRule="auto"/>
        <w:rPr>
          <w:rFonts w:ascii="Calibri" w:hAnsi="Calibri"/>
        </w:rPr>
      </w:pPr>
      <w:r w:rsidRPr="00E561F8">
        <w:rPr>
          <w:rFonts w:ascii="Calibri" w:hAnsi="Calibri"/>
          <w:i/>
          <w:iCs/>
        </w:rPr>
        <w:t>[Pastor holds up good arrow.]</w:t>
      </w:r>
      <w:r w:rsidRPr="00E561F8">
        <w:rPr>
          <w:rFonts w:ascii="Calibri" w:hAnsi="Calibri"/>
        </w:rPr>
        <w:t xml:space="preserve"> The goal is to get that straight arrow that has been shaped. The way that we shape that arrow, that child is by teaching morals, ethics, what is right and wrong, </w:t>
      </w:r>
      <w:r w:rsidR="00443C78">
        <w:rPr>
          <w:rFonts w:ascii="Calibri" w:hAnsi="Calibri"/>
        </w:rPr>
        <w:t xml:space="preserve">and </w:t>
      </w:r>
      <w:r w:rsidRPr="00E561F8">
        <w:rPr>
          <w:rFonts w:ascii="Calibri" w:hAnsi="Calibri"/>
        </w:rPr>
        <w:t>discipline in the home, and loving affirmation. When we do that, we shape the arrow.</w:t>
      </w:r>
    </w:p>
    <w:p w14:paraId="58157B87" w14:textId="77777777" w:rsidR="00E561F8" w:rsidRPr="00E561F8" w:rsidRDefault="00E561F8" w:rsidP="00E561F8">
      <w:pPr>
        <w:spacing w:line="276" w:lineRule="auto"/>
        <w:rPr>
          <w:rFonts w:ascii="Calibri" w:hAnsi="Calibri"/>
        </w:rPr>
      </w:pPr>
    </w:p>
    <w:p w14:paraId="4FEB4F4C" w14:textId="77777777" w:rsidR="00443C78" w:rsidRDefault="00E561F8" w:rsidP="00E561F8">
      <w:pPr>
        <w:spacing w:line="276" w:lineRule="auto"/>
        <w:rPr>
          <w:rFonts w:ascii="Calibri" w:hAnsi="Calibri"/>
        </w:rPr>
      </w:pPr>
      <w:r w:rsidRPr="00E561F8">
        <w:rPr>
          <w:rFonts w:ascii="Calibri" w:hAnsi="Calibri"/>
        </w:rPr>
        <w:t>Then once the arrow has been shaped, it's directed. Because you can</w:t>
      </w:r>
      <w:r w:rsidR="00443C78">
        <w:rPr>
          <w:rFonts w:ascii="Calibri" w:hAnsi="Calibri"/>
        </w:rPr>
        <w:t>’t</w:t>
      </w:r>
      <w:r w:rsidRPr="00E561F8">
        <w:rPr>
          <w:rFonts w:ascii="Calibri" w:hAnsi="Calibri"/>
        </w:rPr>
        <w:t xml:space="preserve"> have a great arrow if it's not pointed at the right thing.</w:t>
      </w:r>
      <w:r w:rsidR="00443C78">
        <w:rPr>
          <w:rFonts w:ascii="Calibri" w:hAnsi="Calibri"/>
        </w:rPr>
        <w:t xml:space="preserve"> </w:t>
      </w:r>
      <w:r w:rsidRPr="00E561F8">
        <w:rPr>
          <w:rFonts w:ascii="Calibri" w:hAnsi="Calibri"/>
        </w:rPr>
        <w:t xml:space="preserve">It's not going to do any </w:t>
      </w:r>
      <w:r w:rsidR="00443C78">
        <w:rPr>
          <w:rFonts w:ascii="Calibri" w:hAnsi="Calibri"/>
        </w:rPr>
        <w:t xml:space="preserve">good. </w:t>
      </w:r>
      <w:r w:rsidRPr="00E561F8">
        <w:rPr>
          <w:rFonts w:ascii="Calibri" w:hAnsi="Calibri"/>
        </w:rPr>
        <w:t xml:space="preserve">It </w:t>
      </w:r>
      <w:proofErr w:type="gramStart"/>
      <w:r w:rsidRPr="00E561F8">
        <w:rPr>
          <w:rFonts w:ascii="Calibri" w:hAnsi="Calibri"/>
        </w:rPr>
        <w:t>has to</w:t>
      </w:r>
      <w:proofErr w:type="gramEnd"/>
      <w:r w:rsidRPr="00E561F8">
        <w:rPr>
          <w:rFonts w:ascii="Calibri" w:hAnsi="Calibri"/>
        </w:rPr>
        <w:t xml:space="preserve"> be pointed. I have to point the arrow. I point the arrow by showing kids the direction for their lives. How to discern the will of God. How to honor the Lord. How to make Christ-honoring decisions. The arrow has to be shaped and has to be directed. </w:t>
      </w:r>
    </w:p>
    <w:p w14:paraId="769DF6FB" w14:textId="77777777" w:rsidR="00443C78" w:rsidRDefault="00443C78" w:rsidP="00E561F8">
      <w:pPr>
        <w:spacing w:line="276" w:lineRule="auto"/>
        <w:rPr>
          <w:rFonts w:ascii="Calibri" w:hAnsi="Calibri"/>
        </w:rPr>
      </w:pPr>
    </w:p>
    <w:p w14:paraId="4459BC02" w14:textId="114DF433" w:rsidR="00E561F8" w:rsidRPr="00E561F8" w:rsidRDefault="00E561F8" w:rsidP="00E561F8">
      <w:pPr>
        <w:spacing w:line="276" w:lineRule="auto"/>
        <w:rPr>
          <w:rFonts w:ascii="Calibri" w:hAnsi="Calibri"/>
        </w:rPr>
      </w:pPr>
      <w:r w:rsidRPr="00E561F8">
        <w:rPr>
          <w:rFonts w:ascii="Calibri" w:hAnsi="Calibri"/>
        </w:rPr>
        <w:t xml:space="preserve">Part of the way I think an arrow is directed is being involved in the local church where kids are constantly being taught the word of God and the family is being supported. </w:t>
      </w:r>
    </w:p>
    <w:p w14:paraId="418E6A2D" w14:textId="77777777" w:rsidR="00E561F8" w:rsidRPr="00E561F8" w:rsidRDefault="00E561F8" w:rsidP="00E561F8">
      <w:pPr>
        <w:spacing w:line="276" w:lineRule="auto"/>
        <w:rPr>
          <w:rFonts w:ascii="Calibri" w:hAnsi="Calibri"/>
        </w:rPr>
      </w:pPr>
    </w:p>
    <w:p w14:paraId="0F8C04D6" w14:textId="77777777" w:rsidR="00E561F8" w:rsidRPr="00E561F8" w:rsidRDefault="00E561F8" w:rsidP="00E561F8">
      <w:pPr>
        <w:spacing w:line="276" w:lineRule="auto"/>
        <w:rPr>
          <w:rFonts w:ascii="Calibri" w:hAnsi="Calibri"/>
          <w:i/>
          <w:iCs/>
        </w:rPr>
      </w:pPr>
      <w:r w:rsidRPr="00E561F8">
        <w:rPr>
          <w:rFonts w:ascii="Calibri" w:hAnsi="Calibri"/>
        </w:rPr>
        <w:t xml:space="preserve">Finally, the arrow has to be released. It has to be shaped, it has to be pointed, and then it has to be released. When it's released, if the culture has been right and the arrow is straight, then hopefully that arrow can hit the target in which it is being aimed at. We will be successful and victorious in aiming those arrows towards their eternal mission. </w:t>
      </w:r>
      <w:r w:rsidRPr="00E561F8">
        <w:rPr>
          <w:rFonts w:ascii="Calibri" w:hAnsi="Calibri"/>
          <w:i/>
          <w:iCs/>
        </w:rPr>
        <w:t>[Pastor puts down arrow.]</w:t>
      </w:r>
    </w:p>
    <w:p w14:paraId="09A239F9" w14:textId="77777777" w:rsidR="00E561F8" w:rsidRPr="00E561F8" w:rsidRDefault="00E561F8" w:rsidP="00E561F8">
      <w:pPr>
        <w:spacing w:line="276" w:lineRule="auto"/>
        <w:rPr>
          <w:rFonts w:ascii="Calibri" w:hAnsi="Calibri"/>
        </w:rPr>
      </w:pPr>
    </w:p>
    <w:p w14:paraId="2F96A9B9" w14:textId="77777777" w:rsidR="00E561F8" w:rsidRPr="00E561F8" w:rsidRDefault="00E561F8" w:rsidP="00E561F8">
      <w:pPr>
        <w:spacing w:line="276" w:lineRule="auto"/>
        <w:rPr>
          <w:rFonts w:ascii="Calibri" w:hAnsi="Calibri"/>
        </w:rPr>
      </w:pPr>
      <w:r w:rsidRPr="00E561F8">
        <w:rPr>
          <w:rFonts w:ascii="Calibri" w:hAnsi="Calibri"/>
        </w:rPr>
        <w:t>But it starts with the culture. We need a great culture in the home. How's your culture? What can you do to build that culture in the home to honor the Lord? How can we do that?</w:t>
      </w:r>
    </w:p>
    <w:p w14:paraId="41F9F4C0" w14:textId="77777777" w:rsidR="00E561F8" w:rsidRPr="00E561F8" w:rsidRDefault="00E561F8" w:rsidP="00E561F8">
      <w:pPr>
        <w:spacing w:line="276" w:lineRule="auto"/>
        <w:rPr>
          <w:rFonts w:ascii="Calibri" w:hAnsi="Calibri"/>
        </w:rPr>
      </w:pPr>
    </w:p>
    <w:p w14:paraId="2D2F3BB9" w14:textId="77777777" w:rsidR="00E561F8" w:rsidRPr="00E561F8" w:rsidRDefault="00E561F8" w:rsidP="00E561F8">
      <w:pPr>
        <w:spacing w:line="276" w:lineRule="auto"/>
        <w:rPr>
          <w:rFonts w:ascii="Calibri" w:hAnsi="Calibri"/>
          <w:b/>
          <w:bCs/>
        </w:rPr>
      </w:pPr>
      <w:r w:rsidRPr="00E561F8">
        <w:rPr>
          <w:rFonts w:ascii="Calibri" w:hAnsi="Calibri"/>
          <w:b/>
          <w:bCs/>
        </w:rPr>
        <w:t>3. Winning Call</w:t>
      </w:r>
    </w:p>
    <w:p w14:paraId="0812F71C" w14:textId="77777777" w:rsidR="00E561F8" w:rsidRPr="00E561F8" w:rsidRDefault="00E561F8" w:rsidP="00E561F8">
      <w:pPr>
        <w:spacing w:line="276" w:lineRule="auto"/>
        <w:rPr>
          <w:rFonts w:ascii="Calibri" w:hAnsi="Calibri"/>
        </w:rPr>
      </w:pPr>
    </w:p>
    <w:p w14:paraId="5A9EAAE9" w14:textId="77777777" w:rsidR="00E561F8" w:rsidRPr="00E561F8" w:rsidRDefault="00E561F8" w:rsidP="00E561F8">
      <w:pPr>
        <w:spacing w:line="276" w:lineRule="auto"/>
        <w:rPr>
          <w:rFonts w:ascii="Calibri" w:hAnsi="Calibri"/>
        </w:rPr>
      </w:pPr>
      <w:r w:rsidRPr="00E561F8">
        <w:rPr>
          <w:rFonts w:ascii="Calibri" w:hAnsi="Calibri"/>
        </w:rPr>
        <w:t>“But as for me and my household, </w:t>
      </w:r>
      <w:r w:rsidRPr="00E561F8">
        <w:rPr>
          <w:rFonts w:ascii="Calibri" w:hAnsi="Calibri"/>
          <w:i/>
          <w:iCs/>
        </w:rPr>
        <w:t xml:space="preserve">we will serve the Lord” </w:t>
      </w:r>
      <w:r w:rsidRPr="00E561F8">
        <w:rPr>
          <w:rFonts w:ascii="Calibri" w:hAnsi="Calibri"/>
        </w:rPr>
        <w:t>(Joshua 24:15).</w:t>
      </w:r>
    </w:p>
    <w:p w14:paraId="140FA043" w14:textId="77777777" w:rsidR="00E561F8" w:rsidRPr="00E561F8" w:rsidRDefault="00E561F8" w:rsidP="00E561F8">
      <w:pPr>
        <w:spacing w:line="276" w:lineRule="auto"/>
        <w:rPr>
          <w:rFonts w:ascii="Calibri" w:hAnsi="Calibri"/>
        </w:rPr>
      </w:pPr>
    </w:p>
    <w:p w14:paraId="3683E83B" w14:textId="77777777" w:rsidR="00E561F8" w:rsidRPr="00E561F8" w:rsidRDefault="00E561F8" w:rsidP="00E561F8">
      <w:pPr>
        <w:spacing w:line="276" w:lineRule="auto"/>
        <w:rPr>
          <w:rFonts w:ascii="Calibri" w:hAnsi="Calibri"/>
        </w:rPr>
      </w:pPr>
      <w:r w:rsidRPr="00E561F8">
        <w:rPr>
          <w:rFonts w:ascii="Calibri" w:hAnsi="Calibri"/>
        </w:rPr>
        <w:t xml:space="preserve">You ought to underline “we will serve the Lord.” </w:t>
      </w:r>
    </w:p>
    <w:p w14:paraId="7D70FA9E" w14:textId="77777777" w:rsidR="00E561F8" w:rsidRPr="00E561F8" w:rsidRDefault="00E561F8" w:rsidP="00E561F8">
      <w:pPr>
        <w:spacing w:line="276" w:lineRule="auto"/>
        <w:rPr>
          <w:rFonts w:ascii="Calibri" w:hAnsi="Calibri"/>
        </w:rPr>
      </w:pPr>
    </w:p>
    <w:p w14:paraId="724B81C5" w14:textId="77777777" w:rsidR="00E561F8" w:rsidRPr="00E561F8" w:rsidRDefault="00E561F8" w:rsidP="00E561F8">
      <w:pPr>
        <w:spacing w:line="276" w:lineRule="auto"/>
        <w:rPr>
          <w:rFonts w:ascii="Calibri" w:hAnsi="Calibri"/>
        </w:rPr>
      </w:pPr>
      <w:r w:rsidRPr="00E561F8">
        <w:rPr>
          <w:rFonts w:ascii="Calibri" w:hAnsi="Calibri"/>
        </w:rPr>
        <w:t>I think there's a little attitude in the voice of Joshua here. Do you hear it?</w:t>
      </w:r>
    </w:p>
    <w:p w14:paraId="55BE64DE" w14:textId="77777777" w:rsidR="00E561F8" w:rsidRPr="00E561F8" w:rsidRDefault="00E561F8" w:rsidP="00E561F8">
      <w:pPr>
        <w:spacing w:line="276" w:lineRule="auto"/>
        <w:rPr>
          <w:rFonts w:ascii="Calibri" w:hAnsi="Calibri"/>
        </w:rPr>
      </w:pPr>
    </w:p>
    <w:p w14:paraId="04306DB2" w14:textId="77777777" w:rsidR="00E561F8" w:rsidRPr="00E561F8" w:rsidRDefault="00E561F8" w:rsidP="00E561F8">
      <w:pPr>
        <w:spacing w:line="276" w:lineRule="auto"/>
        <w:rPr>
          <w:rFonts w:ascii="Calibri" w:hAnsi="Calibri"/>
        </w:rPr>
      </w:pPr>
      <w:r w:rsidRPr="00E561F8">
        <w:rPr>
          <w:rFonts w:ascii="Calibri" w:hAnsi="Calibri"/>
        </w:rPr>
        <w:t>“As for me and my house, we will serve the Lord.” I love that. “I'm not sure what the neighbors down the street are doing, I'm not sure what my extended family thinks about it, I'm not sure what the people at work think about it, but as for me and my house, we will serve the Lord. I can't make the people down the street do it. But what goes on in my house is my business and we will serve the Lord.” There’s a little attitude. There's a little determination in that.</w:t>
      </w:r>
    </w:p>
    <w:p w14:paraId="50ECFF5C" w14:textId="77777777" w:rsidR="00E561F8" w:rsidRPr="00E561F8" w:rsidRDefault="00E561F8" w:rsidP="00E561F8">
      <w:pPr>
        <w:spacing w:line="276" w:lineRule="auto"/>
        <w:rPr>
          <w:rFonts w:ascii="Calibri" w:hAnsi="Calibri"/>
        </w:rPr>
      </w:pPr>
    </w:p>
    <w:p w14:paraId="2F0D4104" w14:textId="77777777" w:rsidR="00E561F8" w:rsidRPr="00E561F8" w:rsidRDefault="00E561F8" w:rsidP="00E561F8">
      <w:pPr>
        <w:spacing w:line="276" w:lineRule="auto"/>
        <w:rPr>
          <w:rFonts w:ascii="Calibri" w:hAnsi="Calibri"/>
        </w:rPr>
      </w:pPr>
      <w:r w:rsidRPr="00E561F8">
        <w:rPr>
          <w:rFonts w:ascii="Calibri" w:hAnsi="Calibri"/>
        </w:rPr>
        <w:t>I think this is the aspiration of every Christian parent, is that we would say, “In this house, we serve God. That's what we do. We serve the Lord.” There’s a beautiful synergy when you have husbands and wives and children, and everybody is serving the Lord. You encourage one another in it.</w:t>
      </w:r>
    </w:p>
    <w:p w14:paraId="2A841311" w14:textId="77777777" w:rsidR="00E561F8" w:rsidRPr="00E561F8" w:rsidRDefault="00E561F8" w:rsidP="00E561F8">
      <w:pPr>
        <w:spacing w:line="276" w:lineRule="auto"/>
        <w:rPr>
          <w:rFonts w:ascii="Calibri" w:hAnsi="Calibri"/>
        </w:rPr>
      </w:pPr>
    </w:p>
    <w:p w14:paraId="27DC3A22" w14:textId="26BBE13C" w:rsidR="00E561F8" w:rsidRPr="00E561F8" w:rsidRDefault="00E561F8" w:rsidP="00E561F8">
      <w:pPr>
        <w:spacing w:line="276" w:lineRule="auto"/>
        <w:rPr>
          <w:rFonts w:ascii="Calibri" w:hAnsi="Calibri"/>
        </w:rPr>
      </w:pPr>
      <w:r w:rsidRPr="00E561F8">
        <w:rPr>
          <w:rFonts w:ascii="Calibri" w:hAnsi="Calibri"/>
        </w:rPr>
        <w:t>There are times when I get a little discouraged, but I look over and I see my wife serving the Lord</w:t>
      </w:r>
      <w:r w:rsidR="00443C78">
        <w:rPr>
          <w:rFonts w:ascii="Calibri" w:hAnsi="Calibri"/>
        </w:rPr>
        <w:t>.</w:t>
      </w:r>
      <w:r w:rsidRPr="00E561F8">
        <w:rPr>
          <w:rFonts w:ascii="Calibri" w:hAnsi="Calibri"/>
        </w:rPr>
        <w:t xml:space="preserve"> I'm like, “Oh, dang, that's good. Thank you, honey.” Then I see my kids, and they're little, but they're trying to serve the Lord the best they can. That blesses me. I hope that my actions bless them. There's synergy that happens in the home. “As for me and my house, we will serve the Lord.” There's a great synergy. A great legacy of faith is what our aspiration is.</w:t>
      </w:r>
    </w:p>
    <w:p w14:paraId="46AF04B7" w14:textId="77777777" w:rsidR="00E561F8" w:rsidRPr="00E561F8" w:rsidRDefault="00E561F8" w:rsidP="00E561F8">
      <w:pPr>
        <w:spacing w:line="276" w:lineRule="auto"/>
        <w:rPr>
          <w:rFonts w:ascii="Calibri" w:hAnsi="Calibri"/>
        </w:rPr>
      </w:pPr>
    </w:p>
    <w:p w14:paraId="4354BC91" w14:textId="77777777" w:rsidR="00E561F8" w:rsidRPr="00E561F8" w:rsidRDefault="00E561F8" w:rsidP="00E561F8">
      <w:pPr>
        <w:spacing w:line="276" w:lineRule="auto"/>
        <w:rPr>
          <w:rFonts w:ascii="Calibri" w:hAnsi="Calibri"/>
        </w:rPr>
      </w:pPr>
      <w:r w:rsidRPr="00E561F8">
        <w:rPr>
          <w:rFonts w:ascii="Calibri" w:hAnsi="Calibri"/>
        </w:rPr>
        <w:t>I was talking to my 94-year-old grandmother the other day. She’s still rocking at 94. It's awesome. I was asking her about the faith of her parents. I think when you get older, you want to learn more about your family and stuff like that. I'm sure as a teenager I was not too concerned with that. But I asked my grandma some questions.</w:t>
      </w:r>
    </w:p>
    <w:p w14:paraId="24D2E995" w14:textId="77777777" w:rsidR="00E561F8" w:rsidRPr="00E561F8" w:rsidRDefault="00E561F8" w:rsidP="00E561F8">
      <w:pPr>
        <w:spacing w:line="276" w:lineRule="auto"/>
        <w:rPr>
          <w:rFonts w:ascii="Calibri" w:hAnsi="Calibri"/>
        </w:rPr>
      </w:pPr>
    </w:p>
    <w:p w14:paraId="4A57C9FA" w14:textId="04D53E22" w:rsidR="00E561F8" w:rsidRPr="00E561F8" w:rsidRDefault="00E561F8" w:rsidP="00E561F8">
      <w:pPr>
        <w:spacing w:line="276" w:lineRule="auto"/>
        <w:rPr>
          <w:rFonts w:ascii="Calibri" w:hAnsi="Calibri"/>
        </w:rPr>
      </w:pPr>
      <w:r w:rsidRPr="00E561F8">
        <w:rPr>
          <w:rFonts w:ascii="Calibri" w:hAnsi="Calibri"/>
        </w:rPr>
        <w:t>She was saying how her parents were super involved in church</w:t>
      </w:r>
      <w:r w:rsidR="00443C78">
        <w:rPr>
          <w:rFonts w:ascii="Calibri" w:hAnsi="Calibri"/>
        </w:rPr>
        <w:t>, th</w:t>
      </w:r>
      <w:r w:rsidRPr="00E561F8">
        <w:rPr>
          <w:rFonts w:ascii="Calibri" w:hAnsi="Calibri"/>
        </w:rPr>
        <w:t>ey were Christian leaders</w:t>
      </w:r>
      <w:r w:rsidR="00443C78">
        <w:rPr>
          <w:rFonts w:ascii="Calibri" w:hAnsi="Calibri"/>
        </w:rPr>
        <w:t>, t</w:t>
      </w:r>
      <w:r w:rsidRPr="00E561F8">
        <w:rPr>
          <w:rFonts w:ascii="Calibri" w:hAnsi="Calibri"/>
        </w:rPr>
        <w:t>hey went to this church. She was telling me the whole thing. All of her sisters (she has five sisters) were all active in church and real committed Christians. We were talking about the legacy of faith. Both grandparents on both sides of my family, very committed to the Lord, super involved in church and church leaders. My grandmother was telling me my great-great-grandparents were super involved in church. My parents taught Sunday school at the church. I grew up in the church all the time.</w:t>
      </w:r>
    </w:p>
    <w:p w14:paraId="24EC5549" w14:textId="77777777" w:rsidR="00E561F8" w:rsidRPr="00E561F8" w:rsidRDefault="00E561F8" w:rsidP="00E561F8">
      <w:pPr>
        <w:spacing w:line="276" w:lineRule="auto"/>
        <w:rPr>
          <w:rFonts w:ascii="Calibri" w:hAnsi="Calibri"/>
        </w:rPr>
      </w:pPr>
    </w:p>
    <w:p w14:paraId="1990A6B7" w14:textId="77777777" w:rsidR="00E561F8" w:rsidRPr="00E561F8" w:rsidRDefault="00E561F8" w:rsidP="00E561F8">
      <w:pPr>
        <w:spacing w:line="276" w:lineRule="auto"/>
        <w:rPr>
          <w:rFonts w:ascii="Calibri" w:hAnsi="Calibri"/>
        </w:rPr>
      </w:pPr>
      <w:r w:rsidRPr="00E561F8">
        <w:rPr>
          <w:rFonts w:ascii="Calibri" w:hAnsi="Calibri"/>
        </w:rPr>
        <w:t xml:space="preserve">My wife’s family has a great legacy of faith. Gena's dad is a genealogist and he does a lot of research on their family. A lot of what he knows about their family has been found through church records because most of the people in Gena's family were committed Christians. They </w:t>
      </w:r>
      <w:r w:rsidRPr="00E561F8">
        <w:rPr>
          <w:rFonts w:ascii="Calibri" w:hAnsi="Calibri"/>
        </w:rPr>
        <w:lastRenderedPageBreak/>
        <w:t xml:space="preserve">were pastors, missionaries, deacons, leaders in the church. It's awesome to see generation after generation. </w:t>
      </w:r>
    </w:p>
    <w:p w14:paraId="5D58821C" w14:textId="77777777" w:rsidR="00E561F8" w:rsidRPr="00E561F8" w:rsidRDefault="00E561F8" w:rsidP="00E561F8">
      <w:pPr>
        <w:spacing w:line="276" w:lineRule="auto"/>
        <w:rPr>
          <w:rFonts w:ascii="Calibri" w:hAnsi="Calibri"/>
        </w:rPr>
      </w:pPr>
    </w:p>
    <w:p w14:paraId="27845EE4" w14:textId="77777777" w:rsidR="00E561F8" w:rsidRPr="00E561F8" w:rsidRDefault="00E561F8" w:rsidP="00E561F8">
      <w:pPr>
        <w:spacing w:line="276" w:lineRule="auto"/>
        <w:rPr>
          <w:rFonts w:ascii="Calibri" w:hAnsi="Calibri"/>
        </w:rPr>
      </w:pPr>
      <w:r w:rsidRPr="00E561F8">
        <w:rPr>
          <w:rFonts w:ascii="Calibri" w:hAnsi="Calibri"/>
        </w:rPr>
        <w:t xml:space="preserve">You may not have grown up in a family like that. If you didn't, then here's the good news for you. You can start the revolution now. It's not too late. But your hope is not in what happened in the past. Your hope is in the future and how your legacy is going to make a difference in subsequent generations. </w:t>
      </w:r>
    </w:p>
    <w:p w14:paraId="1C3907D4" w14:textId="77777777" w:rsidR="00E561F8" w:rsidRPr="00E561F8" w:rsidRDefault="00E561F8" w:rsidP="00E561F8">
      <w:pPr>
        <w:spacing w:line="276" w:lineRule="auto"/>
        <w:rPr>
          <w:rFonts w:ascii="Calibri" w:hAnsi="Calibri"/>
        </w:rPr>
      </w:pPr>
    </w:p>
    <w:p w14:paraId="52EE0FEE" w14:textId="5FD54943" w:rsidR="00E561F8" w:rsidRPr="00E561F8" w:rsidRDefault="00E561F8" w:rsidP="00E561F8">
      <w:pPr>
        <w:spacing w:line="276" w:lineRule="auto"/>
        <w:rPr>
          <w:rFonts w:ascii="Calibri" w:hAnsi="Calibri"/>
        </w:rPr>
      </w:pPr>
      <w:r w:rsidRPr="00E561F8">
        <w:rPr>
          <w:rFonts w:ascii="Calibri" w:hAnsi="Calibri"/>
        </w:rPr>
        <w:t>But that should be the desire of every follower of Christ is that we would pass on to the next generation whatever we have learned and whatever God has done in our lives</w:t>
      </w:r>
      <w:r w:rsidR="009947D1">
        <w:rPr>
          <w:rFonts w:ascii="Calibri" w:hAnsi="Calibri"/>
        </w:rPr>
        <w:t>. T</w:t>
      </w:r>
      <w:r w:rsidRPr="00E561F8">
        <w:rPr>
          <w:rFonts w:ascii="Calibri" w:hAnsi="Calibri"/>
        </w:rPr>
        <w:t>hat we would somehow establish that and pass that on to those who come behind us. We need that. We need a great culture and we need a winning call as well.</w:t>
      </w:r>
    </w:p>
    <w:p w14:paraId="11E5F4FB" w14:textId="77777777" w:rsidR="00E561F8" w:rsidRPr="00E561F8" w:rsidRDefault="00E561F8" w:rsidP="00E561F8">
      <w:pPr>
        <w:spacing w:line="276" w:lineRule="auto"/>
        <w:rPr>
          <w:rFonts w:ascii="Calibri" w:hAnsi="Calibri"/>
        </w:rPr>
      </w:pPr>
    </w:p>
    <w:p w14:paraId="3DF3FAA7" w14:textId="77777777" w:rsidR="00E561F8" w:rsidRPr="00E561F8" w:rsidRDefault="00E561F8" w:rsidP="00E561F8">
      <w:pPr>
        <w:spacing w:line="276" w:lineRule="auto"/>
        <w:rPr>
          <w:rFonts w:ascii="Calibri" w:hAnsi="Calibri"/>
        </w:rPr>
      </w:pPr>
      <w:r w:rsidRPr="00E561F8">
        <w:rPr>
          <w:rFonts w:ascii="Calibri" w:hAnsi="Calibri"/>
        </w:rPr>
        <w:t xml:space="preserve">Parents, we have to be committed to raise those kids in the love of the Lord. That’s our number one response. If you're not a parent, you might be a parent, so you better listen. If you're a parent, raise kids who love God. Being involved in church is a huge part of that. I realize every Sunday morning there are 100 things that you could be doing. But I can't think of anything more important than developing the tradition and the habit of bringing kids to church. There is nothing like it. We need kids in the house. </w:t>
      </w:r>
    </w:p>
    <w:p w14:paraId="53E3BEB8" w14:textId="77777777" w:rsidR="00E561F8" w:rsidRPr="00E561F8" w:rsidRDefault="00E561F8" w:rsidP="00E561F8">
      <w:pPr>
        <w:spacing w:line="276" w:lineRule="auto"/>
        <w:rPr>
          <w:rFonts w:ascii="Calibri" w:hAnsi="Calibri"/>
        </w:rPr>
      </w:pPr>
    </w:p>
    <w:p w14:paraId="631881D1" w14:textId="77777777" w:rsidR="00E561F8" w:rsidRPr="00E561F8" w:rsidRDefault="00E561F8" w:rsidP="00E561F8">
      <w:pPr>
        <w:spacing w:line="276" w:lineRule="auto"/>
        <w:rPr>
          <w:rFonts w:ascii="Calibri" w:hAnsi="Calibri"/>
        </w:rPr>
      </w:pPr>
      <w:r w:rsidRPr="00E561F8">
        <w:rPr>
          <w:rFonts w:ascii="Calibri" w:hAnsi="Calibri"/>
        </w:rPr>
        <w:t>Too many parents today are asking their kids this question: “Do you want to go to church today?” That is a bad question. Because when you're 12 years old, you're trying to remember to put on clean underwear. How in the world do you know if you should be at church or not? If you go to your kid and say, “Do you want to play video games or go to church,” what do you think the answer is? That is stupid. Do you go to your kids and say, “Do you want to go to school today?” My kids go to school when they're sick. “You're going to school. Don't ask any questions.”</w:t>
      </w:r>
    </w:p>
    <w:p w14:paraId="3E391B1F" w14:textId="77777777" w:rsidR="00E561F8" w:rsidRPr="00E561F8" w:rsidRDefault="00E561F8" w:rsidP="00E561F8">
      <w:pPr>
        <w:spacing w:line="276" w:lineRule="auto"/>
        <w:rPr>
          <w:rFonts w:ascii="Calibri" w:hAnsi="Calibri"/>
        </w:rPr>
      </w:pPr>
    </w:p>
    <w:p w14:paraId="061BE9ED" w14:textId="77777777" w:rsidR="009947D1" w:rsidRDefault="00E561F8" w:rsidP="00E561F8">
      <w:pPr>
        <w:spacing w:line="276" w:lineRule="auto"/>
        <w:rPr>
          <w:rFonts w:ascii="Calibri" w:hAnsi="Calibri"/>
        </w:rPr>
      </w:pPr>
      <w:r w:rsidRPr="00E561F8">
        <w:rPr>
          <w:rFonts w:ascii="Calibri" w:hAnsi="Calibri"/>
        </w:rPr>
        <w:t xml:space="preserve">I’m telling you, when I grew up, my mom used to make me vegetables. I hated vegetables. Guess what? Today I eat vegetables. I do. I love vegetables. </w:t>
      </w:r>
    </w:p>
    <w:p w14:paraId="648B84DF" w14:textId="77777777" w:rsidR="009947D1" w:rsidRDefault="009947D1" w:rsidP="00E561F8">
      <w:pPr>
        <w:spacing w:line="276" w:lineRule="auto"/>
        <w:rPr>
          <w:rFonts w:ascii="Calibri" w:hAnsi="Calibri"/>
        </w:rPr>
      </w:pPr>
    </w:p>
    <w:p w14:paraId="2FD25931" w14:textId="77E9EF3A" w:rsidR="00E561F8" w:rsidRPr="00E561F8" w:rsidRDefault="00E561F8" w:rsidP="00E561F8">
      <w:pPr>
        <w:spacing w:line="276" w:lineRule="auto"/>
        <w:rPr>
          <w:rFonts w:ascii="Calibri" w:hAnsi="Calibri"/>
        </w:rPr>
      </w:pPr>
      <w:r w:rsidRPr="00E561F8">
        <w:rPr>
          <w:rFonts w:ascii="Calibri" w:hAnsi="Calibri"/>
        </w:rPr>
        <w:t>I used to hate taking a bath. My mom was like, “Get up there and get in the bathtub, stinky kid.” I love baths now. I take like three a day. It's awesome. I was made to take baths.</w:t>
      </w:r>
    </w:p>
    <w:p w14:paraId="33B479FA" w14:textId="77777777" w:rsidR="00E561F8" w:rsidRPr="00E561F8" w:rsidRDefault="00E561F8" w:rsidP="00E561F8">
      <w:pPr>
        <w:spacing w:line="276" w:lineRule="auto"/>
        <w:rPr>
          <w:rFonts w:ascii="Calibri" w:hAnsi="Calibri"/>
        </w:rPr>
      </w:pPr>
    </w:p>
    <w:p w14:paraId="2DB8491C" w14:textId="77777777" w:rsidR="00E561F8" w:rsidRPr="00E561F8" w:rsidRDefault="00E561F8" w:rsidP="00E561F8">
      <w:pPr>
        <w:spacing w:line="276" w:lineRule="auto"/>
        <w:rPr>
          <w:rFonts w:ascii="Calibri" w:hAnsi="Calibri"/>
        </w:rPr>
      </w:pPr>
      <w:r w:rsidRPr="00E561F8">
        <w:rPr>
          <w:rFonts w:ascii="Calibri" w:hAnsi="Calibri"/>
        </w:rPr>
        <w:t xml:space="preserve">Parents are too worried about hurting their kids’ feelings. Parents, let's be leaders. Let's be leaders of the family. Let's do what the kids need from us. Let's not just worry about what everybody else is doing and how our kids feel. </w:t>
      </w:r>
    </w:p>
    <w:p w14:paraId="11D9701F" w14:textId="77777777" w:rsidR="00E561F8" w:rsidRPr="00E561F8" w:rsidRDefault="00E561F8" w:rsidP="00E561F8">
      <w:pPr>
        <w:spacing w:line="276" w:lineRule="auto"/>
        <w:rPr>
          <w:rFonts w:ascii="Calibri" w:hAnsi="Calibri"/>
        </w:rPr>
      </w:pPr>
    </w:p>
    <w:p w14:paraId="5DAF0A89" w14:textId="77777777" w:rsidR="00E561F8" w:rsidRPr="00E561F8" w:rsidRDefault="00E561F8" w:rsidP="00E561F8">
      <w:pPr>
        <w:spacing w:line="276" w:lineRule="auto"/>
        <w:rPr>
          <w:rFonts w:ascii="Calibri" w:hAnsi="Calibri"/>
        </w:rPr>
      </w:pPr>
      <w:r w:rsidRPr="00E561F8">
        <w:rPr>
          <w:rFonts w:ascii="Calibri" w:hAnsi="Calibri"/>
        </w:rPr>
        <w:t>This is not a comment about our kids’ ministry because we actually have an amazing kids’ ministry. This was one Sunday. We've been in this church a long time. One Sunday, my boy came to me and he said, “Dad, I didn't have fun at church today.” I was like, “Why didn't you have fun?” He said, “My friend wasn't there. It wasn't fun.” He wasn’t saying he didn't like the program. He just missed his friend. I said, “Son, guess what? You're going next week, so you need to make a new friend.” Is that good? “Let me help with the problem. I can assure you, that will never happen again. Because here's what you're going to do. You're going anyway.” It isn’t even a question. Don't even ask.</w:t>
      </w:r>
    </w:p>
    <w:p w14:paraId="1F34093B" w14:textId="77777777" w:rsidR="00E561F8" w:rsidRPr="00E561F8" w:rsidRDefault="00E561F8" w:rsidP="00E561F8">
      <w:pPr>
        <w:spacing w:line="276" w:lineRule="auto"/>
        <w:rPr>
          <w:rFonts w:ascii="Calibri" w:hAnsi="Calibri"/>
        </w:rPr>
      </w:pPr>
    </w:p>
    <w:p w14:paraId="2A52DFA5" w14:textId="77777777" w:rsidR="00E561F8" w:rsidRPr="00E561F8" w:rsidRDefault="00E561F8" w:rsidP="00E561F8">
      <w:pPr>
        <w:spacing w:line="276" w:lineRule="auto"/>
        <w:rPr>
          <w:rFonts w:ascii="Calibri" w:hAnsi="Calibri"/>
        </w:rPr>
      </w:pPr>
      <w:r w:rsidRPr="00E561F8">
        <w:rPr>
          <w:rFonts w:ascii="Calibri" w:hAnsi="Calibri"/>
        </w:rPr>
        <w:t xml:space="preserve">If it's 9 o'clock and your kids are still in their jammies, they're going to church in their pajamas. That’s the way it is. “As for me and my house, we serve the Lord.” This is what we're about. This is what we do. We're not going to be wishy, washy, wimpy little parents who are so concerned about damaging our kids and whatever. Come on. Give me a break. </w:t>
      </w:r>
    </w:p>
    <w:p w14:paraId="485A9428" w14:textId="77777777" w:rsidR="00E561F8" w:rsidRPr="00E561F8" w:rsidRDefault="00E561F8" w:rsidP="00E561F8">
      <w:pPr>
        <w:spacing w:line="276" w:lineRule="auto"/>
        <w:rPr>
          <w:rFonts w:ascii="Calibri" w:hAnsi="Calibri"/>
        </w:rPr>
      </w:pPr>
    </w:p>
    <w:p w14:paraId="55F2ACDA" w14:textId="77777777" w:rsidR="00E561F8" w:rsidRPr="00E561F8" w:rsidRDefault="00E561F8" w:rsidP="00E561F8">
      <w:pPr>
        <w:spacing w:line="276" w:lineRule="auto"/>
        <w:rPr>
          <w:rFonts w:ascii="Calibri" w:hAnsi="Calibri"/>
          <w:i/>
          <w:iCs/>
        </w:rPr>
      </w:pPr>
      <w:r w:rsidRPr="00E561F8">
        <w:rPr>
          <w:rFonts w:ascii="Calibri" w:hAnsi="Calibri"/>
        </w:rPr>
        <w:t xml:space="preserve">We need to say, “This is my house.” I want you to say it with me. “This is my house.” I want you to hit your chest. “This is my house.” </w:t>
      </w:r>
      <w:r w:rsidRPr="00E561F8">
        <w:rPr>
          <w:rFonts w:ascii="Calibri" w:hAnsi="Calibri"/>
          <w:i/>
          <w:iCs/>
        </w:rPr>
        <w:t>[Pastor pounds left chest with right fist.]</w:t>
      </w:r>
    </w:p>
    <w:p w14:paraId="59DE1DBB" w14:textId="77777777" w:rsidR="00E561F8" w:rsidRPr="00E561F8" w:rsidRDefault="00E561F8" w:rsidP="00E561F8">
      <w:pPr>
        <w:spacing w:line="276" w:lineRule="auto"/>
        <w:rPr>
          <w:rFonts w:ascii="Calibri" w:hAnsi="Calibri"/>
        </w:rPr>
      </w:pPr>
    </w:p>
    <w:p w14:paraId="39277669" w14:textId="5F0FC06E" w:rsidR="00E561F8" w:rsidRPr="00E561F8" w:rsidRDefault="00E561F8" w:rsidP="00E561F8">
      <w:pPr>
        <w:spacing w:line="276" w:lineRule="auto"/>
        <w:rPr>
          <w:rFonts w:ascii="Calibri" w:hAnsi="Calibri"/>
        </w:rPr>
      </w:pPr>
      <w:r w:rsidRPr="00E561F8">
        <w:rPr>
          <w:rFonts w:ascii="Calibri" w:hAnsi="Calibri"/>
        </w:rPr>
        <w:t>I don't know what everybody else is doing, but as for me a</w:t>
      </w:r>
      <w:r w:rsidR="009947D1">
        <w:rPr>
          <w:rFonts w:ascii="Calibri" w:hAnsi="Calibri"/>
        </w:rPr>
        <w:t>nd</w:t>
      </w:r>
      <w:r w:rsidRPr="00E561F8">
        <w:rPr>
          <w:rFonts w:ascii="Calibri" w:hAnsi="Calibri"/>
        </w:rPr>
        <w:t xml:space="preserve"> my house, we're going to serve the Lord.</w:t>
      </w:r>
    </w:p>
    <w:p w14:paraId="39F66E11" w14:textId="77777777" w:rsidR="00E561F8" w:rsidRPr="00E561F8" w:rsidRDefault="00E561F8" w:rsidP="00E561F8">
      <w:pPr>
        <w:spacing w:line="276" w:lineRule="auto"/>
        <w:rPr>
          <w:rFonts w:ascii="Calibri" w:hAnsi="Calibri"/>
        </w:rPr>
      </w:pPr>
    </w:p>
    <w:p w14:paraId="3DE94670" w14:textId="77777777" w:rsidR="00E561F8" w:rsidRPr="00E561F8" w:rsidRDefault="00E561F8" w:rsidP="00E561F8">
      <w:pPr>
        <w:spacing w:line="276" w:lineRule="auto"/>
        <w:rPr>
          <w:rFonts w:ascii="Calibri" w:hAnsi="Calibri"/>
        </w:rPr>
      </w:pPr>
      <w:r w:rsidRPr="00E561F8">
        <w:rPr>
          <w:rFonts w:ascii="Calibri" w:hAnsi="Calibri"/>
        </w:rPr>
        <w:br w:type="page"/>
      </w:r>
    </w:p>
    <w:p w14:paraId="393FFC5F" w14:textId="77777777" w:rsidR="00E561F8" w:rsidRPr="00E561F8" w:rsidRDefault="00E561F8" w:rsidP="00E561F8">
      <w:pPr>
        <w:spacing w:line="276" w:lineRule="auto"/>
        <w:rPr>
          <w:rFonts w:ascii="Calibri" w:hAnsi="Calibri"/>
          <w:b/>
          <w:bCs/>
          <w:sz w:val="28"/>
          <w:szCs w:val="28"/>
          <w:u w:val="single"/>
        </w:rPr>
      </w:pPr>
      <w:r w:rsidRPr="00E561F8">
        <w:rPr>
          <w:rFonts w:ascii="Calibri" w:hAnsi="Calibri"/>
          <w:b/>
          <w:bCs/>
          <w:sz w:val="28"/>
          <w:szCs w:val="28"/>
          <w:u w:val="single"/>
        </w:rPr>
        <w:lastRenderedPageBreak/>
        <w:t>OUTLINE</w:t>
      </w:r>
    </w:p>
    <w:p w14:paraId="66C19F80" w14:textId="77777777" w:rsidR="00E561F8" w:rsidRPr="00E561F8" w:rsidRDefault="00E561F8" w:rsidP="00E561F8">
      <w:pPr>
        <w:spacing w:line="276" w:lineRule="auto"/>
        <w:rPr>
          <w:rFonts w:ascii="Calibri" w:hAnsi="Calibri"/>
          <w:b/>
          <w:bCs/>
          <w:u w:val="single"/>
        </w:rPr>
      </w:pPr>
    </w:p>
    <w:p w14:paraId="2D10ED48" w14:textId="77777777" w:rsidR="00E561F8" w:rsidRPr="00E561F8" w:rsidRDefault="00E561F8" w:rsidP="00E561F8">
      <w:pPr>
        <w:spacing w:line="276" w:lineRule="auto"/>
        <w:rPr>
          <w:rFonts w:ascii="Calibri" w:hAnsi="Calibri"/>
          <w:b/>
          <w:bCs/>
          <w:i/>
          <w:iCs/>
        </w:rPr>
      </w:pPr>
      <w:r w:rsidRPr="00E561F8">
        <w:rPr>
          <w:rFonts w:ascii="Calibri" w:hAnsi="Calibri"/>
          <w:b/>
          <w:bCs/>
          <w:i/>
          <w:iCs/>
        </w:rPr>
        <w:t>How to build a winning home</w:t>
      </w:r>
    </w:p>
    <w:p w14:paraId="7D6BBFB0" w14:textId="77777777" w:rsidR="00E561F8" w:rsidRPr="00E561F8" w:rsidRDefault="00E561F8" w:rsidP="00E561F8">
      <w:pPr>
        <w:spacing w:line="276" w:lineRule="auto"/>
        <w:rPr>
          <w:rFonts w:ascii="Calibri" w:hAnsi="Calibri"/>
        </w:rPr>
      </w:pPr>
    </w:p>
    <w:p w14:paraId="29A5CFA8" w14:textId="77777777" w:rsidR="00E561F8" w:rsidRPr="00E561F8" w:rsidRDefault="00E561F8" w:rsidP="00E561F8">
      <w:pPr>
        <w:spacing w:line="276" w:lineRule="auto"/>
        <w:rPr>
          <w:rFonts w:ascii="Calibri" w:hAnsi="Calibri"/>
          <w:b/>
          <w:bCs/>
        </w:rPr>
      </w:pPr>
      <w:r w:rsidRPr="00E561F8">
        <w:rPr>
          <w:rFonts w:ascii="Calibri" w:hAnsi="Calibri"/>
          <w:b/>
          <w:bCs/>
        </w:rPr>
        <w:t>1. Winning Commitment</w:t>
      </w:r>
    </w:p>
    <w:p w14:paraId="591C184D" w14:textId="77777777" w:rsidR="00E561F8" w:rsidRPr="00E561F8" w:rsidRDefault="00E561F8" w:rsidP="00E561F8">
      <w:pPr>
        <w:spacing w:line="276" w:lineRule="auto"/>
        <w:rPr>
          <w:rFonts w:ascii="Calibri" w:hAnsi="Calibri"/>
          <w:i/>
          <w:iCs/>
        </w:rPr>
      </w:pPr>
    </w:p>
    <w:p w14:paraId="25DD2BA0" w14:textId="77777777" w:rsidR="00E561F8" w:rsidRPr="00E561F8" w:rsidRDefault="00E561F8" w:rsidP="00E561F8">
      <w:pPr>
        <w:spacing w:line="276" w:lineRule="auto"/>
        <w:rPr>
          <w:rFonts w:ascii="Calibri" w:hAnsi="Calibri"/>
        </w:rPr>
      </w:pPr>
      <w:r w:rsidRPr="00E561F8">
        <w:rPr>
          <w:rFonts w:ascii="Calibri" w:hAnsi="Calibri"/>
        </w:rPr>
        <w:t>“But as for </w:t>
      </w:r>
      <w:r w:rsidRPr="00E561F8">
        <w:rPr>
          <w:rFonts w:ascii="Calibri" w:hAnsi="Calibri"/>
          <w:i/>
          <w:iCs/>
        </w:rPr>
        <w:t>me</w:t>
      </w:r>
      <w:r w:rsidRPr="00E561F8">
        <w:rPr>
          <w:rFonts w:ascii="Calibri" w:hAnsi="Calibri"/>
        </w:rPr>
        <w:t> and my household, we will serve the Lord.”</w:t>
      </w:r>
      <w:r w:rsidRPr="00E561F8">
        <w:rPr>
          <w:rFonts w:ascii="Calibri" w:hAnsi="Calibri"/>
        </w:rPr>
        <w:br/>
        <w:t>Joshua 24:15 (NIV)</w:t>
      </w:r>
    </w:p>
    <w:p w14:paraId="30DF50F3" w14:textId="77777777" w:rsidR="00E561F8" w:rsidRPr="00E561F8" w:rsidRDefault="00E561F8" w:rsidP="00E561F8">
      <w:pPr>
        <w:spacing w:line="276" w:lineRule="auto"/>
        <w:rPr>
          <w:rFonts w:ascii="Calibri" w:hAnsi="Calibri"/>
        </w:rPr>
      </w:pPr>
    </w:p>
    <w:p w14:paraId="02313A1F" w14:textId="77777777" w:rsidR="00E561F8" w:rsidRPr="00E561F8" w:rsidRDefault="00E561F8" w:rsidP="00E561F8">
      <w:pPr>
        <w:spacing w:line="276" w:lineRule="auto"/>
        <w:rPr>
          <w:rFonts w:ascii="Calibri" w:hAnsi="Calibri"/>
        </w:rPr>
      </w:pPr>
      <w:r w:rsidRPr="00E561F8">
        <w:rPr>
          <w:rFonts w:ascii="Calibri" w:hAnsi="Calibri"/>
        </w:rPr>
        <w:t>“The righteous lead blameless lives; blessed are their children after them.”</w:t>
      </w:r>
      <w:r w:rsidRPr="00E561F8">
        <w:rPr>
          <w:rFonts w:ascii="Calibri" w:hAnsi="Calibri"/>
        </w:rPr>
        <w:br/>
        <w:t>Proverbs 20:7 (NIV)</w:t>
      </w:r>
    </w:p>
    <w:p w14:paraId="358F6173" w14:textId="77777777" w:rsidR="00E561F8" w:rsidRPr="00E561F8" w:rsidRDefault="00E561F8" w:rsidP="00E561F8">
      <w:pPr>
        <w:spacing w:line="276" w:lineRule="auto"/>
        <w:rPr>
          <w:rFonts w:ascii="Calibri" w:hAnsi="Calibri"/>
        </w:rPr>
      </w:pPr>
    </w:p>
    <w:p w14:paraId="589A365F" w14:textId="77777777" w:rsidR="00E561F8" w:rsidRPr="00E561F8" w:rsidRDefault="00E561F8" w:rsidP="00E561F8">
      <w:pPr>
        <w:spacing w:line="276" w:lineRule="auto"/>
        <w:rPr>
          <w:rFonts w:ascii="Calibri" w:hAnsi="Calibri"/>
          <w:b/>
          <w:bCs/>
        </w:rPr>
      </w:pPr>
      <w:r w:rsidRPr="00E561F8">
        <w:rPr>
          <w:rFonts w:ascii="Calibri" w:hAnsi="Calibri"/>
          <w:b/>
          <w:bCs/>
        </w:rPr>
        <w:t>2. Winning Culture</w:t>
      </w:r>
    </w:p>
    <w:p w14:paraId="2F24B0D5" w14:textId="77777777" w:rsidR="00E561F8" w:rsidRPr="00E561F8" w:rsidRDefault="00E561F8" w:rsidP="00E561F8">
      <w:pPr>
        <w:spacing w:line="276" w:lineRule="auto"/>
        <w:rPr>
          <w:rFonts w:ascii="Calibri" w:hAnsi="Calibri"/>
        </w:rPr>
      </w:pPr>
    </w:p>
    <w:p w14:paraId="2DA09872" w14:textId="77777777" w:rsidR="00E561F8" w:rsidRPr="00E561F8" w:rsidRDefault="00E561F8" w:rsidP="00E561F8">
      <w:pPr>
        <w:spacing w:line="276" w:lineRule="auto"/>
        <w:rPr>
          <w:rFonts w:ascii="Calibri" w:hAnsi="Calibri"/>
        </w:rPr>
      </w:pPr>
      <w:r w:rsidRPr="00E561F8">
        <w:rPr>
          <w:rFonts w:ascii="Calibri" w:hAnsi="Calibri"/>
        </w:rPr>
        <w:t>“But as for me and </w:t>
      </w:r>
      <w:r w:rsidRPr="00E561F8">
        <w:rPr>
          <w:rFonts w:ascii="Calibri" w:hAnsi="Calibri"/>
          <w:i/>
          <w:iCs/>
        </w:rPr>
        <w:t>my household</w:t>
      </w:r>
      <w:r w:rsidRPr="00E561F8">
        <w:rPr>
          <w:rFonts w:ascii="Calibri" w:hAnsi="Calibri"/>
        </w:rPr>
        <w:t>, we will serve the Lord.”</w:t>
      </w:r>
      <w:r w:rsidRPr="00E561F8">
        <w:rPr>
          <w:rFonts w:ascii="Calibri" w:hAnsi="Calibri"/>
        </w:rPr>
        <w:br/>
        <w:t>Joshua 24:15 (NIV)</w:t>
      </w:r>
    </w:p>
    <w:p w14:paraId="050528AE" w14:textId="77777777" w:rsidR="00E561F8" w:rsidRPr="00E561F8" w:rsidRDefault="00E561F8" w:rsidP="00E561F8">
      <w:pPr>
        <w:spacing w:line="276" w:lineRule="auto"/>
        <w:rPr>
          <w:rFonts w:ascii="Calibri" w:hAnsi="Calibri"/>
        </w:rPr>
      </w:pPr>
    </w:p>
    <w:p w14:paraId="31F657D4" w14:textId="77777777" w:rsidR="00E561F8" w:rsidRPr="00E561F8" w:rsidRDefault="00E561F8" w:rsidP="00E561F8">
      <w:pPr>
        <w:spacing w:line="276" w:lineRule="auto"/>
        <w:rPr>
          <w:rFonts w:ascii="Calibri" w:hAnsi="Calibri"/>
        </w:rPr>
      </w:pPr>
      <w:r w:rsidRPr="00E561F8">
        <w:rPr>
          <w:rFonts w:ascii="Calibri" w:hAnsi="Calibri"/>
        </w:rPr>
        <w:t>“Train up a child in the way he should go, and when he is old he will not depart from it.”</w:t>
      </w:r>
      <w:r w:rsidRPr="00E561F8">
        <w:rPr>
          <w:rFonts w:ascii="Calibri" w:hAnsi="Calibri"/>
        </w:rPr>
        <w:br/>
        <w:t>Proverbs 22:6 (NKJV)</w:t>
      </w:r>
    </w:p>
    <w:p w14:paraId="529437D5" w14:textId="77777777" w:rsidR="00E561F8" w:rsidRPr="00E561F8" w:rsidRDefault="00E561F8" w:rsidP="00E561F8">
      <w:pPr>
        <w:spacing w:line="276" w:lineRule="auto"/>
        <w:rPr>
          <w:rFonts w:ascii="Calibri" w:hAnsi="Calibri"/>
        </w:rPr>
      </w:pPr>
    </w:p>
    <w:p w14:paraId="1B2EBBBA" w14:textId="77777777" w:rsidR="00E561F8" w:rsidRPr="00E561F8" w:rsidRDefault="00E561F8" w:rsidP="00E561F8">
      <w:pPr>
        <w:spacing w:line="276" w:lineRule="auto"/>
        <w:rPr>
          <w:rFonts w:ascii="Calibri" w:hAnsi="Calibri"/>
        </w:rPr>
      </w:pPr>
      <w:r w:rsidRPr="00E561F8">
        <w:rPr>
          <w:rFonts w:ascii="Calibri" w:hAnsi="Calibri"/>
        </w:rPr>
        <w:t>“Children are a gift from the Lord; they are a reward from him. Children born to a young man are like arrows in a warrior’s hands. How joyful is the man whose quiver is full of them!”</w:t>
      </w:r>
      <w:r w:rsidRPr="00E561F8">
        <w:rPr>
          <w:rFonts w:ascii="Calibri" w:hAnsi="Calibri"/>
        </w:rPr>
        <w:br/>
        <w:t>Psalm 127:3-5 (NLT)</w:t>
      </w:r>
    </w:p>
    <w:p w14:paraId="6AE47DC6" w14:textId="77777777" w:rsidR="00E561F8" w:rsidRPr="00E561F8" w:rsidRDefault="00E561F8" w:rsidP="00E561F8">
      <w:pPr>
        <w:spacing w:line="276" w:lineRule="auto"/>
        <w:rPr>
          <w:rFonts w:ascii="Calibri" w:hAnsi="Calibri"/>
        </w:rPr>
      </w:pPr>
    </w:p>
    <w:p w14:paraId="5AB9FF67" w14:textId="77777777" w:rsidR="00E561F8" w:rsidRPr="00E561F8" w:rsidRDefault="00E561F8" w:rsidP="00E561F8">
      <w:pPr>
        <w:spacing w:line="276" w:lineRule="auto"/>
        <w:rPr>
          <w:rFonts w:ascii="Calibri" w:hAnsi="Calibri"/>
          <w:b/>
          <w:bCs/>
        </w:rPr>
      </w:pPr>
      <w:r w:rsidRPr="00E561F8">
        <w:rPr>
          <w:rFonts w:ascii="Calibri" w:hAnsi="Calibri"/>
          <w:b/>
          <w:bCs/>
        </w:rPr>
        <w:t>3. Winning Call</w:t>
      </w:r>
    </w:p>
    <w:p w14:paraId="2C87F09B" w14:textId="77777777" w:rsidR="00E561F8" w:rsidRPr="00E561F8" w:rsidRDefault="00E561F8" w:rsidP="00E561F8">
      <w:pPr>
        <w:spacing w:line="276" w:lineRule="auto"/>
        <w:rPr>
          <w:rFonts w:ascii="Calibri" w:hAnsi="Calibri"/>
        </w:rPr>
      </w:pPr>
    </w:p>
    <w:p w14:paraId="76262A25" w14:textId="77777777" w:rsidR="00E561F8" w:rsidRPr="00E561F8" w:rsidRDefault="00E561F8" w:rsidP="00E561F8">
      <w:pPr>
        <w:spacing w:line="276" w:lineRule="auto"/>
        <w:rPr>
          <w:rFonts w:ascii="Calibri" w:hAnsi="Calibri"/>
        </w:rPr>
      </w:pPr>
      <w:r w:rsidRPr="00E561F8">
        <w:rPr>
          <w:rFonts w:ascii="Calibri" w:hAnsi="Calibri"/>
        </w:rPr>
        <w:t>“But as for me and my household, </w:t>
      </w:r>
      <w:r w:rsidRPr="00E561F8">
        <w:rPr>
          <w:rFonts w:ascii="Calibri" w:hAnsi="Calibri"/>
          <w:i/>
          <w:iCs/>
        </w:rPr>
        <w:t>we will serve the Lord.</w:t>
      </w:r>
      <w:r w:rsidRPr="00E561F8">
        <w:rPr>
          <w:rFonts w:ascii="Calibri" w:hAnsi="Calibri"/>
        </w:rPr>
        <w:t>”</w:t>
      </w:r>
      <w:r w:rsidRPr="00E561F8">
        <w:rPr>
          <w:rFonts w:ascii="Calibri" w:hAnsi="Calibri"/>
        </w:rPr>
        <w:br/>
        <w:t>Joshua 24:15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B51D5" w14:textId="77777777" w:rsidR="002660B7" w:rsidRDefault="002660B7">
      <w:r>
        <w:separator/>
      </w:r>
    </w:p>
  </w:endnote>
  <w:endnote w:type="continuationSeparator" w:id="0">
    <w:p w14:paraId="2B6FBC53" w14:textId="77777777" w:rsidR="002660B7" w:rsidRDefault="002660B7">
      <w:r>
        <w:continuationSeparator/>
      </w:r>
    </w:p>
  </w:endnote>
  <w:endnote w:type="continuationNotice" w:id="1">
    <w:p w14:paraId="0CF36EA9" w14:textId="77777777" w:rsidR="002660B7" w:rsidRDefault="00266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9AD" w14:textId="77777777" w:rsidR="0029696A" w:rsidRDefault="002969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B43F226" w:rsidR="000D064C" w:rsidRPr="00E001F4" w:rsidRDefault="00A11D21" w:rsidP="00A11D21">
    <w:pPr>
      <w:pStyle w:val="Footer"/>
      <w:rPr>
        <w:rFonts w:ascii="Calibri" w:hAnsi="Calibri"/>
      </w:rPr>
    </w:pPr>
    <w:r>
      <w:rPr>
        <w:rFonts w:ascii="Calibri" w:hAnsi="Calibri"/>
        <w:b/>
        <w:bCs/>
      </w:rPr>
      <w:tab/>
    </w:r>
    <w:r w:rsidR="00C013F2">
      <w:rPr>
        <w:rFonts w:ascii="Calibri" w:hAnsi="Calibri"/>
        <w:b/>
        <w:bCs/>
      </w:rPr>
      <w:t>Number One</w:t>
    </w:r>
    <w:r w:rsidR="000D064C" w:rsidRPr="00E001F4">
      <w:rPr>
        <w:rFonts w:ascii="Calibri" w:hAnsi="Calibri"/>
        <w:b/>
        <w:bCs/>
      </w:rPr>
      <w:t>—</w:t>
    </w:r>
    <w:r w:rsidR="00E561F8">
      <w:rPr>
        <w:rFonts w:ascii="Calibri" w:hAnsi="Calibri"/>
        <w:b/>
        <w:bCs/>
      </w:rPr>
      <w:t>This Is My House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9E719" w14:textId="77777777" w:rsidR="0029696A" w:rsidRDefault="002969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07604" w14:textId="77777777" w:rsidR="002660B7" w:rsidRDefault="002660B7">
      <w:r>
        <w:separator/>
      </w:r>
    </w:p>
  </w:footnote>
  <w:footnote w:type="continuationSeparator" w:id="0">
    <w:p w14:paraId="3164D81D" w14:textId="77777777" w:rsidR="002660B7" w:rsidRDefault="002660B7">
      <w:r>
        <w:continuationSeparator/>
      </w:r>
    </w:p>
  </w:footnote>
  <w:footnote w:type="continuationNotice" w:id="1">
    <w:p w14:paraId="5E021DDC" w14:textId="77777777" w:rsidR="002660B7" w:rsidRDefault="002660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04868"/>
    <w:rsid w:val="00111F35"/>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B3"/>
    <w:rsid w:val="00255946"/>
    <w:rsid w:val="002660B7"/>
    <w:rsid w:val="00274BB9"/>
    <w:rsid w:val="0028034F"/>
    <w:rsid w:val="00285843"/>
    <w:rsid w:val="00290511"/>
    <w:rsid w:val="0029696A"/>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EA2"/>
    <w:rsid w:val="003B4BBB"/>
    <w:rsid w:val="003C695F"/>
    <w:rsid w:val="003D2E36"/>
    <w:rsid w:val="003E0C7C"/>
    <w:rsid w:val="003E3313"/>
    <w:rsid w:val="003E6080"/>
    <w:rsid w:val="003F23DC"/>
    <w:rsid w:val="003F6FC6"/>
    <w:rsid w:val="00403663"/>
    <w:rsid w:val="00404A59"/>
    <w:rsid w:val="0042042A"/>
    <w:rsid w:val="00420DFE"/>
    <w:rsid w:val="00423B74"/>
    <w:rsid w:val="00427806"/>
    <w:rsid w:val="00436846"/>
    <w:rsid w:val="00440449"/>
    <w:rsid w:val="00442464"/>
    <w:rsid w:val="00443C78"/>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D45B6"/>
    <w:rsid w:val="005E1B8C"/>
    <w:rsid w:val="005E3D64"/>
    <w:rsid w:val="005E7A87"/>
    <w:rsid w:val="0062720A"/>
    <w:rsid w:val="00631CBE"/>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4F39"/>
    <w:rsid w:val="006E77E6"/>
    <w:rsid w:val="00702914"/>
    <w:rsid w:val="00713848"/>
    <w:rsid w:val="007276E1"/>
    <w:rsid w:val="007630E7"/>
    <w:rsid w:val="0076639A"/>
    <w:rsid w:val="00791189"/>
    <w:rsid w:val="007960BA"/>
    <w:rsid w:val="007A42E3"/>
    <w:rsid w:val="007A6325"/>
    <w:rsid w:val="007C08D5"/>
    <w:rsid w:val="007C5C95"/>
    <w:rsid w:val="007E1319"/>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3031"/>
    <w:rsid w:val="00972B7A"/>
    <w:rsid w:val="009921E2"/>
    <w:rsid w:val="00994505"/>
    <w:rsid w:val="009947D1"/>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F468A"/>
    <w:rsid w:val="00B03B8B"/>
    <w:rsid w:val="00B10327"/>
    <w:rsid w:val="00B158DB"/>
    <w:rsid w:val="00B3092B"/>
    <w:rsid w:val="00B40364"/>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64E5E"/>
    <w:rsid w:val="00C67DA9"/>
    <w:rsid w:val="00C80B1C"/>
    <w:rsid w:val="00C86674"/>
    <w:rsid w:val="00C95886"/>
    <w:rsid w:val="00CB2F64"/>
    <w:rsid w:val="00CC7FC1"/>
    <w:rsid w:val="00CD108B"/>
    <w:rsid w:val="00CD5C4A"/>
    <w:rsid w:val="00CE52CA"/>
    <w:rsid w:val="00CE6359"/>
    <w:rsid w:val="00CF3B2A"/>
    <w:rsid w:val="00CF45D3"/>
    <w:rsid w:val="00CF59F1"/>
    <w:rsid w:val="00CF7248"/>
    <w:rsid w:val="00D157E2"/>
    <w:rsid w:val="00D16B5F"/>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A0349"/>
    <w:rsid w:val="00DA7996"/>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1F8"/>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254C8"/>
    <w:rsid w:val="00F25B14"/>
    <w:rsid w:val="00F31FAF"/>
    <w:rsid w:val="00F3234E"/>
    <w:rsid w:val="00F36CB1"/>
    <w:rsid w:val="00F37FD7"/>
    <w:rsid w:val="00F417EF"/>
    <w:rsid w:val="00F47752"/>
    <w:rsid w:val="00F654A9"/>
    <w:rsid w:val="00F72B40"/>
    <w:rsid w:val="00F81C0F"/>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29</TotalTime>
  <Pages>13</Pages>
  <Words>4018</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2023-01-17T21:10:00Z</cp:lastPrinted>
  <dcterms:created xsi:type="dcterms:W3CDTF">2023-06-18T00:42:00Z</dcterms:created>
  <dcterms:modified xsi:type="dcterms:W3CDTF">2023-06-19T20:28:00Z</dcterms:modified>
  <cp:category/>
</cp:coreProperties>
</file>